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5541B7D4" w:rsidR="00BF7F06" w:rsidRPr="00A11D21" w:rsidRDefault="00B47A64" w:rsidP="009E4AB7">
      <w:pPr>
        <w:rPr>
          <w:rFonts w:ascii="Calibri" w:hAnsi="Calibri" w:cs="Calibri"/>
          <w:b/>
          <w:bCs/>
        </w:rPr>
      </w:pPr>
      <w:r>
        <w:rPr>
          <w:rFonts w:ascii="Calibri" w:hAnsi="Calibri" w:cs="Calibri"/>
          <w:b/>
          <w:bCs/>
        </w:rPr>
        <w:t>The Rock</w:t>
      </w:r>
    </w:p>
    <w:p w14:paraId="2CDC2AFF" w14:textId="7DC3D532" w:rsidR="007A6325" w:rsidRPr="00A11D21" w:rsidRDefault="00B47A64" w:rsidP="009E4AB7">
      <w:pPr>
        <w:rPr>
          <w:rFonts w:ascii="Calibri" w:hAnsi="Calibri" w:cs="Calibri"/>
          <w:b/>
          <w:bCs/>
        </w:rPr>
      </w:pPr>
      <w:r>
        <w:rPr>
          <w:rFonts w:ascii="Calibri" w:hAnsi="Calibri" w:cs="Calibri"/>
          <w:b/>
          <w:bCs/>
        </w:rPr>
        <w:t xml:space="preserve">My Foot Is On The </w:t>
      </w:r>
      <w:proofErr w:type="gramStart"/>
      <w:r>
        <w:rPr>
          <w:rFonts w:ascii="Calibri" w:hAnsi="Calibri" w:cs="Calibri"/>
          <w:b/>
          <w:bCs/>
        </w:rPr>
        <w:t>Rock</w:t>
      </w:r>
      <w:r w:rsidR="00AA5ED6" w:rsidRPr="00A11D21">
        <w:rPr>
          <w:rFonts w:ascii="Calibri" w:hAnsi="Calibri" w:cs="Calibri"/>
          <w:b/>
          <w:bCs/>
        </w:rPr>
        <w:t xml:space="preserve"> </w:t>
      </w:r>
      <w:r w:rsidR="00C01D01" w:rsidRPr="00A11D21">
        <w:rPr>
          <w:rFonts w:ascii="Calibri" w:hAnsi="Calibri" w:cs="Calibri"/>
          <w:b/>
          <w:bCs/>
        </w:rPr>
        <w:t xml:space="preserve"> (</w:t>
      </w:r>
      <w:proofErr w:type="gramEnd"/>
      <w:r w:rsidR="00AB12C5" w:rsidRPr="00A11D21">
        <w:rPr>
          <w:rFonts w:ascii="Calibri" w:hAnsi="Calibri" w:cs="Calibri"/>
          <w:b/>
          <w:bCs/>
        </w:rPr>
        <w:t xml:space="preserve">Part </w:t>
      </w:r>
      <w:r>
        <w:rPr>
          <w:rFonts w:ascii="Calibri" w:hAnsi="Calibri" w:cs="Calibri"/>
          <w:b/>
          <w:bCs/>
        </w:rPr>
        <w:t>1 of 2</w:t>
      </w:r>
      <w:r w:rsidR="00C01D01" w:rsidRPr="00A11D21">
        <w:rPr>
          <w:rFonts w:ascii="Calibri" w:hAnsi="Calibri" w:cs="Calibri"/>
          <w:b/>
          <w:bCs/>
        </w:rPr>
        <w:t>)</w:t>
      </w:r>
    </w:p>
    <w:p w14:paraId="156A3DE0" w14:textId="63113C05" w:rsidR="007A6325" w:rsidRPr="00A11D21" w:rsidRDefault="00C67DA9" w:rsidP="009E4AB7">
      <w:pPr>
        <w:rPr>
          <w:rFonts w:ascii="Calibri" w:hAnsi="Calibri" w:cs="Calibri"/>
          <w:b/>
          <w:bCs/>
        </w:rPr>
      </w:pPr>
      <w:r w:rsidRPr="00A11D21">
        <w:rPr>
          <w:rFonts w:ascii="Calibri" w:hAnsi="Calibri" w:cs="Calibri"/>
          <w:b/>
          <w:bCs/>
        </w:rPr>
        <w:t>P</w:t>
      </w:r>
      <w:r w:rsidR="00B47A64">
        <w:rPr>
          <w:rFonts w:ascii="Calibri" w:hAnsi="Calibri" w:cs="Calibri"/>
          <w:b/>
          <w:bCs/>
        </w:rPr>
        <w:t>salm 40:1-4</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33C086D0" w14:textId="6247067B" w:rsidR="00B47A64" w:rsidRPr="00B47A64" w:rsidRDefault="00B47A64" w:rsidP="00B47A64">
      <w:pPr>
        <w:spacing w:line="276" w:lineRule="auto"/>
        <w:rPr>
          <w:rFonts w:ascii="Calibri" w:hAnsi="Calibri"/>
        </w:rPr>
      </w:pPr>
      <w:r w:rsidRPr="00B47A64">
        <w:rPr>
          <w:rFonts w:ascii="Calibri" w:hAnsi="Calibri"/>
        </w:rPr>
        <w:t xml:space="preserve">Everybody goes through seasons when life is the pits. Maybe you're in a pit this morning. You're trying to figure out, “How can I get out of the pit?” Pits come in so many sizes and shapes. There's the pit of despair. There's the pit of disillusionment. There's the pit of discouragement. You may be in a whole variety of different pits. You may say, “Ryan, I'm in all of the above. I got lots of pits.” God has a great word today to say to us about getting up out of the pits of our life. </w:t>
      </w:r>
    </w:p>
    <w:p w14:paraId="7C009DBE" w14:textId="77777777" w:rsidR="00B47A64" w:rsidRPr="00B47A64" w:rsidRDefault="00B47A64" w:rsidP="00B47A64">
      <w:pPr>
        <w:spacing w:line="276" w:lineRule="auto"/>
        <w:rPr>
          <w:rFonts w:ascii="Calibri" w:hAnsi="Calibri"/>
        </w:rPr>
      </w:pPr>
    </w:p>
    <w:p w14:paraId="3EB08D77" w14:textId="50873431" w:rsidR="00B47A64" w:rsidRPr="00B47A64" w:rsidRDefault="00B47A64" w:rsidP="00B47A64">
      <w:pPr>
        <w:spacing w:line="276" w:lineRule="auto"/>
        <w:rPr>
          <w:rFonts w:ascii="Calibri" w:hAnsi="Calibri"/>
        </w:rPr>
      </w:pPr>
      <w:r w:rsidRPr="00B47A64">
        <w:rPr>
          <w:rFonts w:ascii="Calibri" w:hAnsi="Calibri"/>
        </w:rPr>
        <w:t>If we're not careful, we can become so accustomed to living in the pit</w:t>
      </w:r>
      <w:r w:rsidR="00421DF5">
        <w:rPr>
          <w:rFonts w:ascii="Calibri" w:hAnsi="Calibri"/>
        </w:rPr>
        <w:t>s</w:t>
      </w:r>
      <w:r w:rsidRPr="00B47A64">
        <w:rPr>
          <w:rFonts w:ascii="Calibri" w:hAnsi="Calibri"/>
        </w:rPr>
        <w:t xml:space="preserve">, that we </w:t>
      </w:r>
      <w:r w:rsidR="00421DF5">
        <w:rPr>
          <w:rFonts w:ascii="Calibri" w:hAnsi="Calibri"/>
        </w:rPr>
        <w:t>stop</w:t>
      </w:r>
      <w:r w:rsidRPr="00B47A64">
        <w:rPr>
          <w:rFonts w:ascii="Calibri" w:hAnsi="Calibri"/>
        </w:rPr>
        <w:t xml:space="preserve"> </w:t>
      </w:r>
      <w:proofErr w:type="spellStart"/>
      <w:r w:rsidRPr="00B47A64">
        <w:rPr>
          <w:rFonts w:ascii="Calibri" w:hAnsi="Calibri"/>
        </w:rPr>
        <w:t>believe</w:t>
      </w:r>
      <w:r w:rsidR="00421DF5">
        <w:rPr>
          <w:rFonts w:ascii="Calibri" w:hAnsi="Calibri"/>
        </w:rPr>
        <w:t>ing</w:t>
      </w:r>
      <w:proofErr w:type="spellEnd"/>
      <w:r w:rsidRPr="00B47A64">
        <w:rPr>
          <w:rFonts w:ascii="Calibri" w:hAnsi="Calibri"/>
        </w:rPr>
        <w:t xml:space="preserve"> </w:t>
      </w:r>
      <w:r w:rsidR="00421DF5">
        <w:rPr>
          <w:rFonts w:ascii="Calibri" w:hAnsi="Calibri"/>
        </w:rPr>
        <w:t>things could be different.</w:t>
      </w:r>
      <w:r w:rsidRPr="00B47A64">
        <w:rPr>
          <w:rFonts w:ascii="Calibri" w:hAnsi="Calibri"/>
        </w:rPr>
        <w:t xml:space="preserve"> Sometimes you've been in the pit so long, you put pictures on the wall, you're settling in, you feel cozy in the pit. It just feels natural</w:t>
      </w:r>
      <w:r w:rsidR="00421DF5">
        <w:rPr>
          <w:rFonts w:ascii="Calibri" w:hAnsi="Calibri"/>
        </w:rPr>
        <w:t xml:space="preserve"> and </w:t>
      </w:r>
      <w:proofErr w:type="spellStart"/>
      <w:r w:rsidR="00421DF5">
        <w:rPr>
          <w:rFonts w:ascii="Calibri" w:hAnsi="Calibri"/>
        </w:rPr>
        <w:t>homish</w:t>
      </w:r>
      <w:proofErr w:type="spellEnd"/>
      <w:r w:rsidRPr="00B47A64">
        <w:rPr>
          <w:rFonts w:ascii="Calibri" w:hAnsi="Calibri"/>
        </w:rPr>
        <w:t xml:space="preserve">. You don't believe that life could ever be any different. Oh my goodness, God has a great word for us today that is quite the contrary. God wants you to get up out of that pit. I want to inspire you today by the word of God to believe God for some great things in your life. </w:t>
      </w:r>
    </w:p>
    <w:p w14:paraId="162FE96C" w14:textId="77777777" w:rsidR="00B47A64" w:rsidRPr="00B47A64" w:rsidRDefault="00B47A64" w:rsidP="00B47A64">
      <w:pPr>
        <w:spacing w:line="276" w:lineRule="auto"/>
        <w:rPr>
          <w:rFonts w:ascii="Calibri" w:hAnsi="Calibri"/>
        </w:rPr>
      </w:pPr>
    </w:p>
    <w:p w14:paraId="471A89E2" w14:textId="0AD1800C" w:rsidR="00B47A64" w:rsidRPr="00B47A64" w:rsidRDefault="00521EF1" w:rsidP="00B47A64">
      <w:pPr>
        <w:spacing w:line="276" w:lineRule="auto"/>
        <w:rPr>
          <w:rFonts w:ascii="Calibri" w:hAnsi="Calibri"/>
        </w:rPr>
      </w:pPr>
      <w:r>
        <w:rPr>
          <w:rFonts w:ascii="Calibri" w:hAnsi="Calibri"/>
        </w:rPr>
        <w:t>Please o</w:t>
      </w:r>
      <w:r w:rsidR="00B47A64" w:rsidRPr="00B47A64">
        <w:rPr>
          <w:rFonts w:ascii="Calibri" w:hAnsi="Calibri"/>
        </w:rPr>
        <w:t xml:space="preserve">pen your Bibles to Psalm 40. We're going to be looking at this passage of scripture. It's interesting because Psalm 40 is actually a trilogy. King David, the king of Israel, wrote Psalm 38, Psalm 39, and Psalm 40. It's all one scenario. It's all one situation. It's kind of like </w:t>
      </w:r>
      <w:r w:rsidR="00B47A64" w:rsidRPr="00B47A64">
        <w:rPr>
          <w:rFonts w:ascii="Calibri" w:hAnsi="Calibri"/>
          <w:i/>
          <w:iCs/>
        </w:rPr>
        <w:t>Star Wars</w:t>
      </w:r>
      <w:r w:rsidR="00B47A64" w:rsidRPr="00B47A64">
        <w:rPr>
          <w:rFonts w:ascii="Calibri" w:hAnsi="Calibri"/>
        </w:rPr>
        <w:t xml:space="preserve">, </w:t>
      </w:r>
      <w:r w:rsidR="00B47A64" w:rsidRPr="00B47A64">
        <w:rPr>
          <w:rFonts w:ascii="Calibri" w:hAnsi="Calibri"/>
          <w:i/>
          <w:iCs/>
        </w:rPr>
        <w:t>The Empire Strikes Back</w:t>
      </w:r>
      <w:r w:rsidR="00B47A64" w:rsidRPr="00B47A64">
        <w:rPr>
          <w:rFonts w:ascii="Calibri" w:hAnsi="Calibri"/>
        </w:rPr>
        <w:t xml:space="preserve">, and </w:t>
      </w:r>
      <w:r w:rsidR="00B47A64" w:rsidRPr="00B47A64">
        <w:rPr>
          <w:rFonts w:ascii="Calibri" w:hAnsi="Calibri"/>
          <w:i/>
          <w:iCs/>
        </w:rPr>
        <w:t>Return of the Jedi</w:t>
      </w:r>
      <w:r w:rsidR="00B47A64" w:rsidRPr="00B47A64">
        <w:rPr>
          <w:rFonts w:ascii="Calibri" w:hAnsi="Calibri"/>
        </w:rPr>
        <w:t xml:space="preserve">. You can't really get Psalm 40 If you didn't get Psalm 38 and 39. </w:t>
      </w:r>
    </w:p>
    <w:p w14:paraId="60287F09" w14:textId="77777777" w:rsidR="00B47A64" w:rsidRPr="00B47A64" w:rsidRDefault="00B47A64" w:rsidP="00B47A64">
      <w:pPr>
        <w:spacing w:line="276" w:lineRule="auto"/>
        <w:rPr>
          <w:rFonts w:ascii="Calibri" w:hAnsi="Calibri"/>
        </w:rPr>
      </w:pPr>
    </w:p>
    <w:p w14:paraId="0C9E779B" w14:textId="053CB6FD" w:rsidR="00B47A64" w:rsidRPr="00B47A64" w:rsidRDefault="00B47A64" w:rsidP="00B47A64">
      <w:pPr>
        <w:spacing w:line="276" w:lineRule="auto"/>
        <w:rPr>
          <w:rFonts w:ascii="Calibri" w:hAnsi="Calibri"/>
        </w:rPr>
      </w:pPr>
      <w:r w:rsidRPr="00B47A64">
        <w:rPr>
          <w:rFonts w:ascii="Calibri" w:hAnsi="Calibri"/>
        </w:rPr>
        <w:t>David has committed some terrible sin. The Bible doesn't say exactly what he had done. But David has done something embarrassing. People are criticizing him. He is physically ill in Psalm 38 over the mistakes that he's made. Life is bad. Life is hard. Dav</w:t>
      </w:r>
      <w:r w:rsidR="00521EF1">
        <w:rPr>
          <w:rFonts w:ascii="Calibri" w:hAnsi="Calibri"/>
        </w:rPr>
        <w:t>id</w:t>
      </w:r>
      <w:r w:rsidRPr="00B47A64">
        <w:rPr>
          <w:rFonts w:ascii="Calibri" w:hAnsi="Calibri"/>
        </w:rPr>
        <w:t xml:space="preserve"> is wondering, “Am I going to make it out of this?” He is so discouraged. His friends have turned on him. He's embarrassed. His reputation has been destroyed. He doesn't even know if he's going to be able to be king anymore. In Psalm 39, he cries out to God, “God, would you just let me smile again?” </w:t>
      </w:r>
    </w:p>
    <w:p w14:paraId="365F2809" w14:textId="77777777" w:rsidR="00B47A64" w:rsidRPr="00B47A64" w:rsidRDefault="00B47A64" w:rsidP="00B47A64">
      <w:pPr>
        <w:spacing w:line="276" w:lineRule="auto"/>
        <w:rPr>
          <w:rFonts w:ascii="Calibri" w:hAnsi="Calibri"/>
        </w:rPr>
      </w:pPr>
    </w:p>
    <w:p w14:paraId="7B8FB9FB" w14:textId="7259BA7F" w:rsidR="00B47A64" w:rsidRPr="00B47A64" w:rsidRDefault="00B47A64" w:rsidP="00B47A64">
      <w:pPr>
        <w:spacing w:line="276" w:lineRule="auto"/>
        <w:rPr>
          <w:rFonts w:ascii="Calibri" w:hAnsi="Calibri"/>
        </w:rPr>
      </w:pPr>
      <w:r w:rsidRPr="00B47A64">
        <w:rPr>
          <w:rFonts w:ascii="Calibri" w:hAnsi="Calibri"/>
        </w:rPr>
        <w:t xml:space="preserve">But David </w:t>
      </w:r>
      <w:proofErr w:type="gramStart"/>
      <w:r w:rsidRPr="00B47A64">
        <w:rPr>
          <w:rFonts w:ascii="Calibri" w:hAnsi="Calibri"/>
        </w:rPr>
        <w:t>begin</w:t>
      </w:r>
      <w:proofErr w:type="gramEnd"/>
      <w:r w:rsidRPr="00B47A64">
        <w:rPr>
          <w:rFonts w:ascii="Calibri" w:hAnsi="Calibri"/>
        </w:rPr>
        <w:t xml:space="preserve"> to crawl out of the pit in Psalm 40. </w:t>
      </w:r>
      <w:r w:rsidR="00521EF1">
        <w:rPr>
          <w:rFonts w:ascii="Calibri" w:hAnsi="Calibri"/>
        </w:rPr>
        <w:t>H</w:t>
      </w:r>
      <w:r w:rsidRPr="00B47A64">
        <w:rPr>
          <w:rFonts w:ascii="Calibri" w:hAnsi="Calibri"/>
        </w:rPr>
        <w:t xml:space="preserve">e began to realize some things about God </w:t>
      </w:r>
      <w:r w:rsidR="00521EF1">
        <w:rPr>
          <w:rFonts w:ascii="Calibri" w:hAnsi="Calibri"/>
        </w:rPr>
        <w:t>that helped him regain his perspective</w:t>
      </w:r>
      <w:r w:rsidRPr="00B47A64">
        <w:rPr>
          <w:rFonts w:ascii="Calibri" w:hAnsi="Calibri"/>
        </w:rPr>
        <w:t xml:space="preserve">. How do we do that? If we get so comfortable living in the pit, we can just begin to see our life as a pitiful. I hope today you will be the kind of person that wants to rise above that, and to find the rock of salvation, the person of Jesus. </w:t>
      </w:r>
      <w:r w:rsidR="00521EF1">
        <w:rPr>
          <w:rFonts w:ascii="Calibri" w:hAnsi="Calibri"/>
        </w:rPr>
        <w:t>I</w:t>
      </w:r>
      <w:r w:rsidRPr="00B47A64">
        <w:rPr>
          <w:rFonts w:ascii="Calibri" w:hAnsi="Calibri"/>
        </w:rPr>
        <w:t xml:space="preserve"> want to outline how to do that today.</w:t>
      </w:r>
    </w:p>
    <w:p w14:paraId="53DED4C8" w14:textId="77777777" w:rsidR="00B47A64" w:rsidRPr="00B47A64" w:rsidRDefault="00B47A64" w:rsidP="00B47A64">
      <w:pPr>
        <w:spacing w:line="276" w:lineRule="auto"/>
        <w:rPr>
          <w:rFonts w:ascii="Calibri" w:hAnsi="Calibri"/>
        </w:rPr>
      </w:pPr>
    </w:p>
    <w:p w14:paraId="2695ED93" w14:textId="77777777" w:rsidR="00B47A64" w:rsidRPr="00B47A64" w:rsidRDefault="00B47A64" w:rsidP="00B47A64">
      <w:pPr>
        <w:spacing w:line="276" w:lineRule="auto"/>
        <w:rPr>
          <w:rFonts w:ascii="Calibri" w:hAnsi="Calibri"/>
          <w:b/>
          <w:bCs/>
        </w:rPr>
      </w:pPr>
      <w:r w:rsidRPr="00B47A64">
        <w:rPr>
          <w:rFonts w:ascii="Calibri" w:hAnsi="Calibri"/>
          <w:b/>
          <w:bCs/>
        </w:rPr>
        <w:t>1. Wait patiently for the Lord.</w:t>
      </w:r>
    </w:p>
    <w:p w14:paraId="60C7EFF9" w14:textId="77777777" w:rsidR="00B47A64" w:rsidRPr="00B47A64" w:rsidRDefault="00B47A64" w:rsidP="00B47A64">
      <w:pPr>
        <w:spacing w:line="276" w:lineRule="auto"/>
        <w:rPr>
          <w:rFonts w:ascii="Calibri" w:hAnsi="Calibri"/>
          <w:b/>
          <w:bCs/>
        </w:rPr>
      </w:pPr>
    </w:p>
    <w:p w14:paraId="714E1FE9" w14:textId="77777777" w:rsidR="00B47A64" w:rsidRPr="00B47A64" w:rsidRDefault="00B47A64" w:rsidP="00B47A64">
      <w:pPr>
        <w:spacing w:line="276" w:lineRule="auto"/>
        <w:rPr>
          <w:rFonts w:ascii="Calibri" w:hAnsi="Calibri"/>
        </w:rPr>
      </w:pPr>
      <w:r w:rsidRPr="00B47A64">
        <w:rPr>
          <w:rFonts w:ascii="Calibri" w:hAnsi="Calibri"/>
        </w:rPr>
        <w:t>“I waited patiently for the Lord to help me, and he turned to me and heard my cry” (Psalm 40:1).</w:t>
      </w:r>
    </w:p>
    <w:p w14:paraId="5D2B2288" w14:textId="77777777" w:rsidR="00B47A64" w:rsidRPr="00B47A64" w:rsidRDefault="00B47A64" w:rsidP="00B47A64">
      <w:pPr>
        <w:spacing w:line="276" w:lineRule="auto"/>
        <w:rPr>
          <w:rFonts w:ascii="Calibri" w:hAnsi="Calibri"/>
        </w:rPr>
      </w:pPr>
    </w:p>
    <w:p w14:paraId="5AD8A308" w14:textId="17CD7430" w:rsidR="00B47A64" w:rsidRPr="00B47A64" w:rsidRDefault="00B47A64" w:rsidP="00B47A64">
      <w:pPr>
        <w:spacing w:line="276" w:lineRule="auto"/>
        <w:rPr>
          <w:rFonts w:ascii="Calibri" w:hAnsi="Calibri"/>
        </w:rPr>
      </w:pPr>
      <w:r w:rsidRPr="00B47A64">
        <w:rPr>
          <w:rFonts w:ascii="Calibri" w:hAnsi="Calibri"/>
        </w:rPr>
        <w:t xml:space="preserve">When I’m in the pit, I wait patiently for the Lord. Then </w:t>
      </w:r>
      <w:r w:rsidR="00421DF5">
        <w:rPr>
          <w:rFonts w:ascii="Calibri" w:hAnsi="Calibri"/>
        </w:rPr>
        <w:t xml:space="preserve">there are </w:t>
      </w:r>
      <w:r w:rsidRPr="00B47A64">
        <w:rPr>
          <w:rFonts w:ascii="Calibri" w:hAnsi="Calibri"/>
        </w:rPr>
        <w:t xml:space="preserve">four things that God does. </w:t>
      </w:r>
    </w:p>
    <w:p w14:paraId="43F34BC3" w14:textId="77777777" w:rsidR="00B47A64" w:rsidRPr="00B47A64" w:rsidRDefault="00B47A64" w:rsidP="00B47A64">
      <w:pPr>
        <w:spacing w:line="276" w:lineRule="auto"/>
        <w:rPr>
          <w:rFonts w:ascii="Calibri" w:hAnsi="Calibri"/>
        </w:rPr>
      </w:pPr>
    </w:p>
    <w:p w14:paraId="67AE5A38" w14:textId="77777777" w:rsidR="00B47A64" w:rsidRPr="00B47A64" w:rsidRDefault="00B47A64" w:rsidP="00B47A64">
      <w:pPr>
        <w:spacing w:line="276" w:lineRule="auto"/>
        <w:rPr>
          <w:rFonts w:ascii="Calibri" w:hAnsi="Calibri"/>
        </w:rPr>
      </w:pPr>
      <w:r w:rsidRPr="00B47A64">
        <w:rPr>
          <w:rFonts w:ascii="Calibri" w:hAnsi="Calibri"/>
        </w:rPr>
        <w:t xml:space="preserve">But the first thing David says is, “I waited patiently for the Lord.” Sometimes we say, “I waited impatiently for the Lord.” Have you ever said that before? I have. I have waited impatiently for the Lord. No. “I waited patiently for the Lord.” David says, “I'm waiting for God.” </w:t>
      </w:r>
    </w:p>
    <w:p w14:paraId="26C80324" w14:textId="77777777" w:rsidR="00B47A64" w:rsidRPr="00B47A64" w:rsidRDefault="00B47A64" w:rsidP="00B47A64">
      <w:pPr>
        <w:spacing w:line="276" w:lineRule="auto"/>
        <w:rPr>
          <w:rFonts w:ascii="Calibri" w:hAnsi="Calibri"/>
        </w:rPr>
      </w:pPr>
    </w:p>
    <w:p w14:paraId="622D4C06" w14:textId="4F3D0FF7" w:rsidR="00B47A64" w:rsidRPr="00B47A64" w:rsidRDefault="00B47A64" w:rsidP="00B47A64">
      <w:pPr>
        <w:spacing w:line="276" w:lineRule="auto"/>
        <w:rPr>
          <w:rFonts w:ascii="Calibri" w:hAnsi="Calibri"/>
        </w:rPr>
      </w:pPr>
      <w:r w:rsidRPr="00B47A64">
        <w:rPr>
          <w:rFonts w:ascii="Calibri" w:hAnsi="Calibri"/>
        </w:rPr>
        <w:t xml:space="preserve">There's something powerful when it comes to deliverance. When it comes to God lifting us up out of the pits, the first thing we got to do is wait patiently for God. We </w:t>
      </w:r>
      <w:r w:rsidR="00B5050E">
        <w:rPr>
          <w:rFonts w:ascii="Calibri" w:hAnsi="Calibri"/>
        </w:rPr>
        <w:t>must wait</w:t>
      </w:r>
      <w:r w:rsidRPr="00B47A64">
        <w:rPr>
          <w:rFonts w:ascii="Calibri" w:hAnsi="Calibri"/>
        </w:rPr>
        <w:t xml:space="preserve"> for God's divine time and God's order. We </w:t>
      </w:r>
      <w:r w:rsidR="00B5050E">
        <w:rPr>
          <w:rFonts w:ascii="Calibri" w:hAnsi="Calibri"/>
        </w:rPr>
        <w:t xml:space="preserve">tend to </w:t>
      </w:r>
      <w:r w:rsidRPr="00B47A64">
        <w:rPr>
          <w:rFonts w:ascii="Calibri" w:hAnsi="Calibri"/>
        </w:rPr>
        <w:t xml:space="preserve">worry about time and God worries about timing. There's a difference. We worry about the time. God's saying “I'm not worried about the time. I want to get the timing right.” </w:t>
      </w:r>
    </w:p>
    <w:p w14:paraId="7ECA7B1C" w14:textId="77777777" w:rsidR="00B47A64" w:rsidRPr="00B47A64" w:rsidRDefault="00B47A64" w:rsidP="00B47A64">
      <w:pPr>
        <w:spacing w:line="276" w:lineRule="auto"/>
        <w:rPr>
          <w:rFonts w:ascii="Calibri" w:hAnsi="Calibri"/>
        </w:rPr>
      </w:pPr>
    </w:p>
    <w:p w14:paraId="38E1E7D2" w14:textId="77777777" w:rsidR="00B47A64" w:rsidRPr="00B47A64" w:rsidRDefault="00B47A64" w:rsidP="00B47A64">
      <w:pPr>
        <w:spacing w:line="276" w:lineRule="auto"/>
        <w:rPr>
          <w:rFonts w:ascii="Calibri" w:hAnsi="Calibri"/>
        </w:rPr>
      </w:pPr>
      <w:r w:rsidRPr="00B47A64">
        <w:rPr>
          <w:rFonts w:ascii="Calibri" w:hAnsi="Calibri"/>
        </w:rPr>
        <w:t xml:space="preserve">“I waited patiently for the Lord, and he turned to me and he heard my cry” (Psalm 40:1). </w:t>
      </w:r>
    </w:p>
    <w:p w14:paraId="4D872680" w14:textId="77777777" w:rsidR="00B47A64" w:rsidRPr="00B47A64" w:rsidRDefault="00B47A64" w:rsidP="00B47A64">
      <w:pPr>
        <w:spacing w:line="276" w:lineRule="auto"/>
        <w:rPr>
          <w:rFonts w:ascii="Calibri" w:hAnsi="Calibri"/>
        </w:rPr>
      </w:pPr>
    </w:p>
    <w:p w14:paraId="54DCD3B7" w14:textId="77777777" w:rsidR="00B47A64" w:rsidRPr="00B47A64" w:rsidRDefault="00B47A64" w:rsidP="00B47A64">
      <w:pPr>
        <w:spacing w:line="276" w:lineRule="auto"/>
        <w:rPr>
          <w:rFonts w:ascii="Calibri" w:hAnsi="Calibri"/>
        </w:rPr>
      </w:pPr>
      <w:r w:rsidRPr="00B47A64">
        <w:rPr>
          <w:rFonts w:ascii="Calibri" w:hAnsi="Calibri"/>
        </w:rPr>
        <w:t>Waiting on God is not inactivity. I always love to say this. Waiting on God is activity. Are you guys feeling me this morning?</w:t>
      </w:r>
      <w:r w:rsidRPr="00B47A64">
        <w:rPr>
          <w:rFonts w:ascii="Calibri" w:hAnsi="Calibri"/>
          <w:b/>
          <w:bCs/>
        </w:rPr>
        <w:t xml:space="preserve"> </w:t>
      </w:r>
      <w:r w:rsidRPr="00B47A64">
        <w:rPr>
          <w:rFonts w:ascii="Calibri" w:hAnsi="Calibri"/>
        </w:rPr>
        <w:t>Waiting on God is not just watching more television.</w:t>
      </w:r>
      <w:r w:rsidRPr="00B47A64">
        <w:rPr>
          <w:rFonts w:ascii="Calibri" w:hAnsi="Calibri"/>
          <w:b/>
          <w:bCs/>
        </w:rPr>
        <w:t xml:space="preserve"> </w:t>
      </w:r>
      <w:r w:rsidRPr="00B47A64">
        <w:rPr>
          <w:rFonts w:ascii="Calibri" w:hAnsi="Calibri"/>
        </w:rPr>
        <w:t xml:space="preserve">Waiting on God is not just propping your feet up. Waiting on God is a spiritual exercise that allows us and helps us to understand there are things that only God can do. Only God can open that door. Only God can forge that opportunity. I'm waiting on God. </w:t>
      </w:r>
    </w:p>
    <w:p w14:paraId="36B2FDCE" w14:textId="77777777" w:rsidR="00B47A64" w:rsidRPr="00B47A64" w:rsidRDefault="00B47A64" w:rsidP="00B47A64">
      <w:pPr>
        <w:spacing w:line="276" w:lineRule="auto"/>
        <w:rPr>
          <w:rFonts w:ascii="Calibri" w:hAnsi="Calibri"/>
        </w:rPr>
      </w:pPr>
    </w:p>
    <w:p w14:paraId="0BBF9803" w14:textId="77777777" w:rsidR="00B47A64" w:rsidRPr="00B47A64" w:rsidRDefault="00B47A64" w:rsidP="00B47A64">
      <w:pPr>
        <w:spacing w:line="276" w:lineRule="auto"/>
        <w:rPr>
          <w:rFonts w:ascii="Calibri" w:hAnsi="Calibri"/>
          <w:b/>
          <w:bCs/>
        </w:rPr>
      </w:pPr>
      <w:r w:rsidRPr="00B47A64">
        <w:rPr>
          <w:rFonts w:ascii="Calibri" w:hAnsi="Calibri"/>
        </w:rPr>
        <w:t>But waiting on God also should require preparedness. We ought to be prepared. We ought to be ready to wait. We are waiting on God. We are preparing. We are preparing for what God is going to do in our life. We're getting ready for what we're doing. We're getting ready for what God’s going to do. I'm expecting. When you're waiting on God, you live with expectation. That's what you do. You don't wait on God and just say, “I don't know what God's going to do.” No. I'm expecting God to hear my cry. I am waiting. I am looking forward to, I am excited about what God's going to do.</w:t>
      </w:r>
    </w:p>
    <w:p w14:paraId="50376C34" w14:textId="77777777" w:rsidR="00B47A64" w:rsidRPr="00B47A64" w:rsidRDefault="00B47A64" w:rsidP="00B47A64">
      <w:pPr>
        <w:spacing w:line="276" w:lineRule="auto"/>
        <w:rPr>
          <w:rFonts w:ascii="Calibri" w:hAnsi="Calibri"/>
        </w:rPr>
      </w:pPr>
    </w:p>
    <w:p w14:paraId="793EDACF" w14:textId="665E4A79" w:rsidR="00B47A64" w:rsidRPr="00B47A64" w:rsidRDefault="00B47A64" w:rsidP="00B47A64">
      <w:pPr>
        <w:spacing w:line="276" w:lineRule="auto"/>
        <w:rPr>
          <w:rFonts w:ascii="Calibri" w:hAnsi="Calibri"/>
        </w:rPr>
      </w:pPr>
      <w:r w:rsidRPr="00B47A64">
        <w:rPr>
          <w:rFonts w:ascii="Calibri" w:hAnsi="Calibri"/>
        </w:rPr>
        <w:t xml:space="preserve">The other day I noticed that my kids were getting ready for school. They were getting ready an hour early. They were watching television with their coats on, with their snow boots, with their lunchboxes and their backpacks. It was crazy. I said to Gena, “What’s going on with the kids? They're so prepared. This is unusual.” She said, “Well, the kids have been watching television and then when I'm ready to take them to school, they can't find their shoes or the coats, and </w:t>
      </w:r>
      <w:r w:rsidRPr="00B47A64">
        <w:rPr>
          <w:rFonts w:ascii="Calibri" w:hAnsi="Calibri"/>
        </w:rPr>
        <w:lastRenderedPageBreak/>
        <w:t>we're late to school. I just told them that if they're going to watch TV in the morning that they have to be 100% prepared for school.” It’s like 80 degrees in the house and they got their jackets on and their lunchboxes and their backpacks and they're watching TV. They're ready. They're living in an expectation. They’re ready so when the door is open and it's time to move, they're ready to go. We're not late to school anymore. Isn’t that amazing how that works? I love that. My wife is so smart.</w:t>
      </w:r>
    </w:p>
    <w:p w14:paraId="7B5D21D2" w14:textId="77777777" w:rsidR="00B47A64" w:rsidRPr="00B47A64" w:rsidRDefault="00B47A64" w:rsidP="00B47A64">
      <w:pPr>
        <w:spacing w:line="276" w:lineRule="auto"/>
        <w:rPr>
          <w:rFonts w:ascii="Calibri" w:hAnsi="Calibri"/>
        </w:rPr>
      </w:pPr>
    </w:p>
    <w:p w14:paraId="3EE76169" w14:textId="77777777" w:rsidR="00B47A64" w:rsidRPr="00B47A64" w:rsidRDefault="00B47A64" w:rsidP="00B47A64">
      <w:pPr>
        <w:spacing w:line="276" w:lineRule="auto"/>
        <w:rPr>
          <w:rFonts w:ascii="Calibri" w:hAnsi="Calibri"/>
        </w:rPr>
      </w:pPr>
      <w:r w:rsidRPr="00B47A64">
        <w:rPr>
          <w:rFonts w:ascii="Calibri" w:hAnsi="Calibri"/>
        </w:rPr>
        <w:t xml:space="preserve">Are we waiting on God? We got to be patient. We can go and kick doors open that God is not opening. We do not want those doors. Wait patiently for the Lord. </w:t>
      </w:r>
    </w:p>
    <w:p w14:paraId="4D90D72E" w14:textId="77777777" w:rsidR="00B47A64" w:rsidRPr="00B47A64" w:rsidRDefault="00B47A64" w:rsidP="00B47A64">
      <w:pPr>
        <w:spacing w:line="276" w:lineRule="auto"/>
        <w:rPr>
          <w:rFonts w:ascii="Calibri" w:hAnsi="Calibri"/>
        </w:rPr>
      </w:pPr>
    </w:p>
    <w:p w14:paraId="489BD7FA" w14:textId="77777777" w:rsidR="00B47A64" w:rsidRPr="00B47A64" w:rsidRDefault="00B47A64" w:rsidP="00B47A64">
      <w:pPr>
        <w:spacing w:line="276" w:lineRule="auto"/>
        <w:rPr>
          <w:rFonts w:ascii="Calibri" w:hAnsi="Calibri"/>
        </w:rPr>
      </w:pPr>
      <w:r w:rsidRPr="00B47A64">
        <w:rPr>
          <w:rFonts w:ascii="Calibri" w:hAnsi="Calibri"/>
        </w:rPr>
        <w:t xml:space="preserve">We ought to be praying, we ought to be seeking, we ought to be expecting, and looking for that breakthrough, and looking for that opportunity, and looking for what God is going to do. Every day with Christ as a new adventure. “God, what are you going to do today? I'm waiting on you.” </w:t>
      </w:r>
    </w:p>
    <w:p w14:paraId="1DB96A9D" w14:textId="77777777" w:rsidR="00B47A64" w:rsidRPr="00B47A64" w:rsidRDefault="00B47A64" w:rsidP="00B47A64">
      <w:pPr>
        <w:spacing w:line="276" w:lineRule="auto"/>
        <w:rPr>
          <w:rFonts w:ascii="Calibri" w:hAnsi="Calibri"/>
        </w:rPr>
      </w:pPr>
    </w:p>
    <w:p w14:paraId="6D3BC5E0" w14:textId="6D0E16D7" w:rsidR="00B47A64" w:rsidRPr="00B47A64" w:rsidRDefault="00B47A64" w:rsidP="00B47A64">
      <w:pPr>
        <w:spacing w:line="276" w:lineRule="auto"/>
        <w:rPr>
          <w:rFonts w:ascii="Calibri" w:hAnsi="Calibri"/>
        </w:rPr>
      </w:pPr>
      <w:r w:rsidRPr="00B47A64">
        <w:rPr>
          <w:rFonts w:ascii="Calibri" w:hAnsi="Calibri"/>
        </w:rPr>
        <w:t xml:space="preserve">Waiting is a great thing. Sometimes God is doing things in our hearts while we're waiting. The reason we're waiting is because God is getting you ready. There's some things that are going on in here. God says, “I'm getting her ready, I'm getting him ready.” Then when you get ready, the door opens and you're ready to go. I'm waiting patiently for the Lord. </w:t>
      </w:r>
      <w:r w:rsidR="00421DF5">
        <w:rPr>
          <w:rFonts w:ascii="Calibri" w:hAnsi="Calibri"/>
        </w:rPr>
        <w:t>Do you have your lunch box prepared? Is your coat on?</w:t>
      </w:r>
    </w:p>
    <w:p w14:paraId="29230F19" w14:textId="77777777" w:rsidR="00B47A64" w:rsidRPr="00B47A64" w:rsidRDefault="00B47A64" w:rsidP="00B47A64">
      <w:pPr>
        <w:spacing w:line="276" w:lineRule="auto"/>
        <w:rPr>
          <w:rFonts w:ascii="Calibri" w:hAnsi="Calibri"/>
        </w:rPr>
      </w:pPr>
    </w:p>
    <w:p w14:paraId="4106FB23" w14:textId="77777777" w:rsidR="00B47A64" w:rsidRPr="00B47A64" w:rsidRDefault="00B47A64" w:rsidP="00B47A64">
      <w:pPr>
        <w:spacing w:line="276" w:lineRule="auto"/>
        <w:rPr>
          <w:rFonts w:ascii="Calibri" w:hAnsi="Calibri"/>
        </w:rPr>
      </w:pPr>
      <w:r w:rsidRPr="00B47A64">
        <w:rPr>
          <w:rFonts w:ascii="Calibri" w:hAnsi="Calibri"/>
        </w:rPr>
        <w:t xml:space="preserve">Then he says this: “When I wait patiently for the Lord, the Lord hears my cry.” How about that? There's one thing that David says, “I got to do this.” But then he says God does these four things: </w:t>
      </w:r>
    </w:p>
    <w:p w14:paraId="43DD4B60" w14:textId="77777777" w:rsidR="00B47A64" w:rsidRPr="00B47A64" w:rsidRDefault="00B47A64" w:rsidP="00B47A64">
      <w:pPr>
        <w:spacing w:line="276" w:lineRule="auto"/>
        <w:rPr>
          <w:rFonts w:ascii="Calibri" w:hAnsi="Calibri"/>
        </w:rPr>
      </w:pPr>
    </w:p>
    <w:p w14:paraId="1BA17DAA" w14:textId="7D198361" w:rsidR="00B47A64" w:rsidRPr="00B47A64" w:rsidRDefault="00A135F2" w:rsidP="00B47A64">
      <w:pPr>
        <w:spacing w:line="276" w:lineRule="auto"/>
        <w:rPr>
          <w:rFonts w:ascii="Calibri" w:hAnsi="Calibri"/>
          <w:b/>
          <w:bCs/>
        </w:rPr>
      </w:pPr>
      <w:r>
        <w:rPr>
          <w:rFonts w:ascii="Calibri" w:hAnsi="Calibri"/>
          <w:b/>
          <w:bCs/>
        </w:rPr>
        <w:t>A</w:t>
      </w:r>
      <w:r w:rsidR="00B47A64" w:rsidRPr="00B47A64">
        <w:rPr>
          <w:rFonts w:ascii="Calibri" w:hAnsi="Calibri"/>
          <w:b/>
          <w:bCs/>
        </w:rPr>
        <w:t>. He Hears My Cry</w:t>
      </w:r>
      <w:r w:rsidR="004E0A93">
        <w:rPr>
          <w:rFonts w:ascii="Calibri" w:hAnsi="Calibri"/>
          <w:b/>
          <w:bCs/>
        </w:rPr>
        <w:t>.</w:t>
      </w:r>
    </w:p>
    <w:p w14:paraId="1D5EA9CB" w14:textId="77777777" w:rsidR="00B47A64" w:rsidRPr="00B47A64" w:rsidRDefault="00B47A64" w:rsidP="00B47A64">
      <w:pPr>
        <w:spacing w:line="276" w:lineRule="auto"/>
        <w:rPr>
          <w:rFonts w:ascii="Calibri" w:hAnsi="Calibri"/>
        </w:rPr>
      </w:pPr>
    </w:p>
    <w:p w14:paraId="53A48BB7" w14:textId="693E45BA" w:rsidR="00B47A64" w:rsidRPr="00B47A64" w:rsidRDefault="00B47A64" w:rsidP="00B47A64">
      <w:pPr>
        <w:spacing w:line="276" w:lineRule="auto"/>
        <w:rPr>
          <w:rFonts w:ascii="Calibri" w:hAnsi="Calibri"/>
        </w:rPr>
      </w:pPr>
      <w:r w:rsidRPr="00B47A64">
        <w:rPr>
          <w:rFonts w:ascii="Calibri" w:hAnsi="Calibri"/>
        </w:rPr>
        <w:t>When I wait patiently on the Lord, God hears my cry</w:t>
      </w:r>
      <w:r w:rsidR="00A135F2">
        <w:rPr>
          <w:rFonts w:ascii="Calibri" w:hAnsi="Calibri"/>
        </w:rPr>
        <w:t xml:space="preserve"> (Psalm 40:1)</w:t>
      </w:r>
      <w:r w:rsidRPr="00B47A64">
        <w:rPr>
          <w:rFonts w:ascii="Calibri" w:hAnsi="Calibri"/>
        </w:rPr>
        <w:t xml:space="preserve">. God knows the individual cries of His children. How many of you know this as a parent, that you can discern a different kind of cry? There’s a certain tone. I've been a parent a little while. I know there's certain kinds of cries. There’s an “I’m sick” cry. There's bloody murder “I think I’m going to die” cry. There’s “the kid down the street hurt my feelings” cry. They’re all a little different. They got little different sound. </w:t>
      </w:r>
      <w:proofErr w:type="gramStart"/>
      <w:r w:rsidRPr="00B47A64">
        <w:rPr>
          <w:rFonts w:ascii="Calibri" w:hAnsi="Calibri"/>
        </w:rPr>
        <w:t>Parent</w:t>
      </w:r>
      <w:proofErr w:type="gramEnd"/>
      <w:r w:rsidRPr="00B47A64">
        <w:rPr>
          <w:rFonts w:ascii="Calibri" w:hAnsi="Calibri"/>
        </w:rPr>
        <w:t xml:space="preserve"> know this.</w:t>
      </w:r>
    </w:p>
    <w:p w14:paraId="6A90C372" w14:textId="77777777" w:rsidR="00B47A64" w:rsidRPr="00B47A64" w:rsidRDefault="00B47A64" w:rsidP="00B47A64">
      <w:pPr>
        <w:spacing w:line="276" w:lineRule="auto"/>
        <w:rPr>
          <w:rFonts w:ascii="Calibri" w:hAnsi="Calibri"/>
        </w:rPr>
      </w:pPr>
    </w:p>
    <w:p w14:paraId="4EA6CFB2" w14:textId="77777777" w:rsidR="00B47A64" w:rsidRPr="00B47A64" w:rsidRDefault="00B47A64" w:rsidP="00B47A64">
      <w:pPr>
        <w:spacing w:line="276" w:lineRule="auto"/>
        <w:rPr>
          <w:rFonts w:ascii="Calibri" w:hAnsi="Calibri"/>
        </w:rPr>
      </w:pPr>
      <w:r w:rsidRPr="00B47A64">
        <w:rPr>
          <w:rFonts w:ascii="Calibri" w:hAnsi="Calibri"/>
        </w:rPr>
        <w:t xml:space="preserve">When I hear a certain kind of cry, I know that my kids are kind of a little bit this </w:t>
      </w:r>
      <w:r w:rsidRPr="00B47A64">
        <w:rPr>
          <w:rFonts w:ascii="Calibri" w:hAnsi="Calibri"/>
          <w:i/>
          <w:iCs/>
        </w:rPr>
        <w:t>[Pastor flips hand up and down]</w:t>
      </w:r>
      <w:r w:rsidRPr="00B47A64">
        <w:rPr>
          <w:rFonts w:ascii="Calibri" w:hAnsi="Calibri"/>
        </w:rPr>
        <w:t xml:space="preserve">. Sometimes I just hear a cry, I'll walk up the stairs and I'm just like this </w:t>
      </w:r>
      <w:r w:rsidRPr="00B47A64">
        <w:rPr>
          <w:rFonts w:ascii="Calibri" w:hAnsi="Calibri"/>
          <w:i/>
          <w:iCs/>
        </w:rPr>
        <w:t>[leisurely walking]</w:t>
      </w:r>
      <w:r w:rsidRPr="00B47A64">
        <w:rPr>
          <w:rFonts w:ascii="Calibri" w:hAnsi="Calibri"/>
        </w:rPr>
        <w:t xml:space="preserve"> because it just sounds like a casual cry. Other times, it’s like maybe bodily harm has occurred and I'm running up the stairs. </w:t>
      </w:r>
    </w:p>
    <w:p w14:paraId="707AACFD" w14:textId="77777777" w:rsidR="00B47A64" w:rsidRPr="00B47A64" w:rsidRDefault="00B47A64" w:rsidP="00B47A64">
      <w:pPr>
        <w:spacing w:line="276" w:lineRule="auto"/>
        <w:rPr>
          <w:rFonts w:ascii="Calibri" w:hAnsi="Calibri"/>
        </w:rPr>
      </w:pPr>
    </w:p>
    <w:p w14:paraId="2D4B5122" w14:textId="763B0F17" w:rsidR="00B47A64" w:rsidRPr="00B47A64" w:rsidRDefault="00B47A64" w:rsidP="00B47A64">
      <w:pPr>
        <w:spacing w:line="276" w:lineRule="auto"/>
        <w:rPr>
          <w:rFonts w:ascii="Calibri" w:hAnsi="Calibri"/>
        </w:rPr>
      </w:pPr>
      <w:r w:rsidRPr="00B47A64">
        <w:rPr>
          <w:rFonts w:ascii="Calibri" w:hAnsi="Calibri"/>
        </w:rPr>
        <w:t xml:space="preserve">The other night, I actually heard my daughter and she was crying in the room. It was 3 A.M. I went into her room and she said, “Dad, I'm sick.” She was crying. She had thrown up all over the place. I’m trying to clean everything up at 3 A.M. Somebody asked me after the early service, “Do you really do that or does Gena?” In this particular case, I was the one. Usually that's not the case, to be honest. I heard the cry and I answered. I was sensitive to the need of my daughter. I went in there and I'm wiping up throw up, and trying to be sensitive, and trying to comfort her a little bit. I got her back to bed that night. But I had to respond to the cry. That's part of being a parent. </w:t>
      </w:r>
    </w:p>
    <w:p w14:paraId="3D745C7E" w14:textId="77777777" w:rsidR="00B47A64" w:rsidRPr="00B47A64" w:rsidRDefault="00B47A64" w:rsidP="00B47A64">
      <w:pPr>
        <w:spacing w:line="276" w:lineRule="auto"/>
        <w:rPr>
          <w:rFonts w:ascii="Calibri" w:hAnsi="Calibri"/>
        </w:rPr>
      </w:pPr>
    </w:p>
    <w:p w14:paraId="340D3121" w14:textId="77777777" w:rsidR="00B47A64" w:rsidRPr="00B47A64" w:rsidRDefault="00B47A64" w:rsidP="00B47A64">
      <w:pPr>
        <w:spacing w:line="276" w:lineRule="auto"/>
        <w:rPr>
          <w:rFonts w:ascii="Calibri" w:hAnsi="Calibri"/>
        </w:rPr>
      </w:pPr>
      <w:r w:rsidRPr="00B47A64">
        <w:rPr>
          <w:rFonts w:ascii="Calibri" w:hAnsi="Calibri"/>
        </w:rPr>
        <w:t>God is a heavenly Father. God responds to the cries of His children and God knows the particular cries of your life. He knows the cry when you're struggling. He knows the cry when you're uncertain. He knows the cry when you don't know what's going on. He knows the cry when you're hurting or when you've been disappointed or when you've been hurt. God discerns those cries and therefore He knows how to answer.</w:t>
      </w:r>
    </w:p>
    <w:p w14:paraId="79229348" w14:textId="77777777" w:rsidR="00B47A64" w:rsidRPr="00B47A64" w:rsidRDefault="00B47A64" w:rsidP="00B47A64">
      <w:pPr>
        <w:spacing w:line="276" w:lineRule="auto"/>
        <w:rPr>
          <w:rFonts w:ascii="Calibri" w:hAnsi="Calibri"/>
        </w:rPr>
      </w:pPr>
    </w:p>
    <w:p w14:paraId="3E791842" w14:textId="77777777" w:rsidR="00B47A64" w:rsidRPr="00B47A64" w:rsidRDefault="00B47A64" w:rsidP="00B47A64">
      <w:pPr>
        <w:spacing w:line="276" w:lineRule="auto"/>
        <w:rPr>
          <w:rFonts w:ascii="Calibri" w:hAnsi="Calibri"/>
        </w:rPr>
      </w:pPr>
      <w:r w:rsidRPr="00B47A64">
        <w:rPr>
          <w:rFonts w:ascii="Calibri" w:hAnsi="Calibri"/>
        </w:rPr>
        <w:t xml:space="preserve">He doesn't just hear our cries in a generic sense, but in a very specific ability that comes from a loving Father. That's the way that God hears our cry. </w:t>
      </w:r>
    </w:p>
    <w:p w14:paraId="46A4736B" w14:textId="77777777" w:rsidR="00B47A64" w:rsidRPr="00B47A64" w:rsidRDefault="00B47A64" w:rsidP="00B47A64">
      <w:pPr>
        <w:spacing w:line="276" w:lineRule="auto"/>
        <w:rPr>
          <w:rFonts w:ascii="Calibri" w:hAnsi="Calibri"/>
        </w:rPr>
      </w:pPr>
    </w:p>
    <w:p w14:paraId="2DECA8BD" w14:textId="77777777" w:rsidR="00B47A64" w:rsidRPr="00B47A64" w:rsidRDefault="00B47A64" w:rsidP="00B47A64">
      <w:pPr>
        <w:spacing w:line="276" w:lineRule="auto"/>
        <w:rPr>
          <w:rFonts w:ascii="Calibri" w:hAnsi="Calibri"/>
        </w:rPr>
      </w:pPr>
      <w:r w:rsidRPr="00B47A64">
        <w:rPr>
          <w:rFonts w:ascii="Calibri" w:hAnsi="Calibri"/>
        </w:rPr>
        <w:t xml:space="preserve">David says, “I waited patiently for the Lord, and then God heard my cry.” Sometimes we got to cry out to God. </w:t>
      </w:r>
    </w:p>
    <w:p w14:paraId="6B121E78" w14:textId="77777777" w:rsidR="00B47A64" w:rsidRPr="00B47A64" w:rsidRDefault="00B47A64" w:rsidP="00B47A64">
      <w:pPr>
        <w:spacing w:line="276" w:lineRule="auto"/>
        <w:rPr>
          <w:rFonts w:ascii="Calibri" w:hAnsi="Calibri"/>
        </w:rPr>
      </w:pPr>
    </w:p>
    <w:p w14:paraId="3127CA32" w14:textId="43CB5F67" w:rsidR="00B47A64" w:rsidRPr="00B47A64" w:rsidRDefault="00B47A64" w:rsidP="00B47A64">
      <w:pPr>
        <w:spacing w:line="276" w:lineRule="auto"/>
        <w:rPr>
          <w:rFonts w:ascii="Calibri" w:hAnsi="Calibri"/>
        </w:rPr>
      </w:pPr>
      <w:r w:rsidRPr="00B47A64">
        <w:rPr>
          <w:rFonts w:ascii="Calibri" w:hAnsi="Calibri"/>
        </w:rPr>
        <w:t xml:space="preserve">A couple of weeks ago, I was over at our rent house and our car died. We were stranded. I did what any man would do. I popped the hood. After I popped the hood, I went around and I looked in the engine. I was like, “Ryan, why did you pop the hood? Because you </w:t>
      </w:r>
      <w:r w:rsidR="00A135F2">
        <w:rPr>
          <w:rFonts w:ascii="Calibri" w:hAnsi="Calibri"/>
        </w:rPr>
        <w:t xml:space="preserve">don’t </w:t>
      </w:r>
      <w:r w:rsidRPr="00B47A64">
        <w:rPr>
          <w:rFonts w:ascii="Calibri" w:hAnsi="Calibri"/>
        </w:rPr>
        <w:t xml:space="preserve">know </w:t>
      </w:r>
      <w:r w:rsidR="00714D81">
        <w:rPr>
          <w:rFonts w:ascii="Calibri" w:hAnsi="Calibri"/>
        </w:rPr>
        <w:t>anything about engines</w:t>
      </w:r>
      <w:r w:rsidRPr="00B47A64">
        <w:rPr>
          <w:rFonts w:ascii="Calibri" w:hAnsi="Calibri"/>
        </w:rPr>
        <w:t xml:space="preserve">. You wouldn't know what was broken. You don't know anything about cars.” I looked around in the hood and I was like, “Everything looks great to me.” I don't know. I just felt like a man. Pop the hood if there's a problem. Then I tell Gena (this is a great line; you may want to write this down in your notes): “Well, if I had my tools…” Isn’t that great? “Well, I can't fix the car because I don't have my tools.” </w:t>
      </w:r>
    </w:p>
    <w:p w14:paraId="5E84A984" w14:textId="77777777" w:rsidR="00B47A64" w:rsidRPr="00B47A64" w:rsidRDefault="00B47A64" w:rsidP="00B47A64">
      <w:pPr>
        <w:spacing w:line="276" w:lineRule="auto"/>
        <w:rPr>
          <w:rFonts w:ascii="Calibri" w:hAnsi="Calibri"/>
        </w:rPr>
      </w:pPr>
    </w:p>
    <w:p w14:paraId="2268267D" w14:textId="77777777" w:rsidR="00B47A64" w:rsidRPr="00B47A64" w:rsidRDefault="00B47A64" w:rsidP="00B47A64">
      <w:pPr>
        <w:spacing w:line="276" w:lineRule="auto"/>
        <w:rPr>
          <w:rFonts w:ascii="Calibri" w:hAnsi="Calibri"/>
        </w:rPr>
      </w:pPr>
      <w:r w:rsidRPr="00B47A64">
        <w:rPr>
          <w:rFonts w:ascii="Calibri" w:hAnsi="Calibri"/>
        </w:rPr>
        <w:t>I cried out. I picked up my cell phone and I called. I said, “I need help!” and I got somebody here at the church to give me a ride home. Praise God, because it was Saturday night and I had to preach Sunday morning. I had no car.</w:t>
      </w:r>
    </w:p>
    <w:p w14:paraId="109954B7" w14:textId="77777777" w:rsidR="00B47A64" w:rsidRPr="00B47A64" w:rsidRDefault="00B47A64" w:rsidP="00B47A64">
      <w:pPr>
        <w:spacing w:line="276" w:lineRule="auto"/>
        <w:rPr>
          <w:rFonts w:ascii="Calibri" w:hAnsi="Calibri"/>
        </w:rPr>
      </w:pPr>
    </w:p>
    <w:p w14:paraId="6553B902" w14:textId="77777777" w:rsidR="00B47A64" w:rsidRPr="00B47A64" w:rsidRDefault="00B47A64" w:rsidP="00B47A64">
      <w:pPr>
        <w:spacing w:line="276" w:lineRule="auto"/>
        <w:rPr>
          <w:rFonts w:ascii="Calibri" w:hAnsi="Calibri"/>
        </w:rPr>
      </w:pPr>
      <w:r w:rsidRPr="00B47A64">
        <w:rPr>
          <w:rFonts w:ascii="Calibri" w:hAnsi="Calibri"/>
        </w:rPr>
        <w:t>We got to cry out for help sometimes. There's some times when we don't know what to do.</w:t>
      </w:r>
    </w:p>
    <w:p w14:paraId="57ED7B56" w14:textId="77777777" w:rsidR="00B47A64" w:rsidRPr="00B47A64" w:rsidRDefault="00B47A64" w:rsidP="00B47A64">
      <w:pPr>
        <w:spacing w:line="276" w:lineRule="auto"/>
        <w:rPr>
          <w:rFonts w:ascii="Calibri" w:hAnsi="Calibri"/>
        </w:rPr>
      </w:pPr>
    </w:p>
    <w:p w14:paraId="4CA16483" w14:textId="77777777" w:rsidR="00B47A64" w:rsidRPr="00B47A64" w:rsidRDefault="00B47A64" w:rsidP="00B47A64">
      <w:pPr>
        <w:spacing w:line="276" w:lineRule="auto"/>
        <w:rPr>
          <w:rFonts w:ascii="Calibri" w:hAnsi="Calibri"/>
        </w:rPr>
      </w:pPr>
      <w:r w:rsidRPr="00B47A64">
        <w:rPr>
          <w:rFonts w:ascii="Calibri" w:hAnsi="Calibri"/>
        </w:rPr>
        <w:lastRenderedPageBreak/>
        <w:t xml:space="preserve">Now my mechanic came over and he said that we just ran the battery down. No problem. But I had no idea. I had to cry out. When I cried out, then I got some help. I got some aid. Somebody was able to direct me and somebody was able to help me get it in the right place. </w:t>
      </w:r>
    </w:p>
    <w:p w14:paraId="6699E05C" w14:textId="77777777" w:rsidR="00B47A64" w:rsidRPr="00B47A64" w:rsidRDefault="00B47A64" w:rsidP="00B47A64">
      <w:pPr>
        <w:spacing w:line="276" w:lineRule="auto"/>
        <w:rPr>
          <w:rFonts w:ascii="Calibri" w:hAnsi="Calibri"/>
        </w:rPr>
      </w:pPr>
    </w:p>
    <w:p w14:paraId="38412368" w14:textId="01250A4E" w:rsidR="00B47A64" w:rsidRPr="00B47A64" w:rsidRDefault="00B47A64" w:rsidP="00B47A64">
      <w:pPr>
        <w:spacing w:line="276" w:lineRule="auto"/>
        <w:rPr>
          <w:rFonts w:ascii="Calibri" w:hAnsi="Calibri"/>
        </w:rPr>
      </w:pPr>
      <w:r w:rsidRPr="00B47A64">
        <w:rPr>
          <w:rFonts w:ascii="Calibri" w:hAnsi="Calibri"/>
        </w:rPr>
        <w:t xml:space="preserve">We </w:t>
      </w:r>
      <w:r w:rsidR="00A135F2">
        <w:rPr>
          <w:rFonts w:ascii="Calibri" w:hAnsi="Calibri"/>
        </w:rPr>
        <w:t xml:space="preserve">must </w:t>
      </w:r>
      <w:r w:rsidRPr="00B47A64">
        <w:rPr>
          <w:rFonts w:ascii="Calibri" w:hAnsi="Calibri"/>
        </w:rPr>
        <w:t>cry out to God. That's what we got to do. The Bible says this: When we cry out to God, God hears our cry. How great is that, church? God hears your cry.</w:t>
      </w:r>
    </w:p>
    <w:p w14:paraId="35F81B88" w14:textId="77777777" w:rsidR="00B47A64" w:rsidRPr="00B47A64" w:rsidRDefault="00B47A64" w:rsidP="00B47A64">
      <w:pPr>
        <w:spacing w:line="276" w:lineRule="auto"/>
        <w:rPr>
          <w:rFonts w:ascii="Calibri" w:hAnsi="Calibri"/>
        </w:rPr>
      </w:pPr>
    </w:p>
    <w:p w14:paraId="0A450694" w14:textId="77777777" w:rsidR="00B47A64" w:rsidRPr="00B47A64" w:rsidRDefault="00B47A64" w:rsidP="00B47A64">
      <w:pPr>
        <w:spacing w:line="276" w:lineRule="auto"/>
        <w:rPr>
          <w:rFonts w:ascii="Calibri" w:hAnsi="Calibri"/>
        </w:rPr>
      </w:pPr>
      <w:r w:rsidRPr="00B47A64">
        <w:rPr>
          <w:rFonts w:ascii="Calibri" w:hAnsi="Calibri"/>
        </w:rPr>
        <w:t xml:space="preserve">I love this. It says, “He hears my cry. He turns to me.” God does not hear our cry and then turn away from us. God hears our cry and turns </w:t>
      </w:r>
      <w:r w:rsidRPr="00B47A64">
        <w:rPr>
          <w:rFonts w:ascii="Calibri" w:hAnsi="Calibri"/>
          <w:i/>
          <w:iCs/>
        </w:rPr>
        <w:t>to</w:t>
      </w:r>
      <w:r w:rsidRPr="00B47A64">
        <w:rPr>
          <w:rFonts w:ascii="Calibri" w:hAnsi="Calibri"/>
        </w:rPr>
        <w:t xml:space="preserve"> us. He turns to us because He's attentive. He's the loving Father. He hears the cry. He's compassionate towards us. Look at that again.</w:t>
      </w:r>
    </w:p>
    <w:p w14:paraId="151A0AE6" w14:textId="77777777" w:rsidR="00B47A64" w:rsidRPr="00B47A64" w:rsidRDefault="00B47A64" w:rsidP="00B47A64">
      <w:pPr>
        <w:spacing w:line="276" w:lineRule="auto"/>
        <w:rPr>
          <w:rFonts w:ascii="Calibri" w:hAnsi="Calibri"/>
        </w:rPr>
      </w:pPr>
    </w:p>
    <w:p w14:paraId="2320D6B3" w14:textId="77777777" w:rsidR="00B47A64" w:rsidRPr="00B47A64" w:rsidRDefault="00B47A64" w:rsidP="00B47A64">
      <w:pPr>
        <w:spacing w:line="276" w:lineRule="auto"/>
        <w:rPr>
          <w:rFonts w:ascii="Calibri" w:hAnsi="Calibri"/>
        </w:rPr>
      </w:pPr>
      <w:r w:rsidRPr="00B47A64">
        <w:rPr>
          <w:rFonts w:ascii="Calibri" w:hAnsi="Calibri"/>
        </w:rPr>
        <w:t xml:space="preserve">“I waited patiently for the Lord to help me, and he turned to me and he heard my cry” (Psalm 40:1). </w:t>
      </w:r>
    </w:p>
    <w:p w14:paraId="3DD94CE5" w14:textId="77777777" w:rsidR="00B47A64" w:rsidRPr="00B47A64" w:rsidRDefault="00B47A64" w:rsidP="00B47A64">
      <w:pPr>
        <w:spacing w:line="276" w:lineRule="auto"/>
        <w:rPr>
          <w:rFonts w:ascii="Calibri" w:hAnsi="Calibri"/>
        </w:rPr>
      </w:pPr>
    </w:p>
    <w:p w14:paraId="5467CC0D" w14:textId="7CD4227E" w:rsidR="00B47A64" w:rsidRPr="00B47A64" w:rsidRDefault="00B47A64" w:rsidP="00B47A64">
      <w:pPr>
        <w:spacing w:line="276" w:lineRule="auto"/>
        <w:rPr>
          <w:rFonts w:ascii="Calibri" w:hAnsi="Calibri"/>
        </w:rPr>
      </w:pPr>
      <w:r w:rsidRPr="00B47A64">
        <w:rPr>
          <w:rFonts w:ascii="Calibri" w:hAnsi="Calibri"/>
        </w:rPr>
        <w:t xml:space="preserve">Many times we start to call other people instead of God. Can other people be helpful? Of course they can. Does God lead us to call other people? He certainly does. But the first call when we're in the pit of life ought to be to God. Let's call to Him. Let's quit looking to everybody else to fix all of our problems. Let's look towards the Lord. Let's cry out to Him. </w:t>
      </w:r>
    </w:p>
    <w:p w14:paraId="2D0BE6EA" w14:textId="77777777" w:rsidR="00B47A64" w:rsidRPr="00B47A64" w:rsidRDefault="00B47A64" w:rsidP="00B47A64">
      <w:pPr>
        <w:spacing w:line="276" w:lineRule="auto"/>
        <w:rPr>
          <w:rFonts w:ascii="Calibri" w:hAnsi="Calibri"/>
        </w:rPr>
      </w:pPr>
    </w:p>
    <w:p w14:paraId="3CA670D4" w14:textId="77777777" w:rsidR="00B47A64" w:rsidRPr="00B47A64" w:rsidRDefault="00B47A64" w:rsidP="00B47A64">
      <w:pPr>
        <w:spacing w:line="276" w:lineRule="auto"/>
        <w:rPr>
          <w:rFonts w:ascii="Calibri" w:hAnsi="Calibri"/>
        </w:rPr>
      </w:pPr>
      <w:r w:rsidRPr="00B47A64">
        <w:rPr>
          <w:rFonts w:ascii="Calibri" w:hAnsi="Calibri"/>
        </w:rPr>
        <w:t xml:space="preserve">You know what the Bible says? When we cry to Him, God begins to answer. That’s what Jeremiah 33:3 says. “Call unto me and I will show you great and unsearchable things, which you do not know.” You want to see God do some amazing things in your life, ask, are you crying out to God? </w:t>
      </w:r>
    </w:p>
    <w:p w14:paraId="58435C57" w14:textId="77777777" w:rsidR="00B47A64" w:rsidRPr="00B47A64" w:rsidRDefault="00B47A64" w:rsidP="00B47A64">
      <w:pPr>
        <w:spacing w:line="276" w:lineRule="auto"/>
        <w:rPr>
          <w:rFonts w:ascii="Calibri" w:hAnsi="Calibri"/>
        </w:rPr>
      </w:pPr>
    </w:p>
    <w:p w14:paraId="2B3A61F4" w14:textId="77777777" w:rsidR="00B47A64" w:rsidRPr="00B47A64" w:rsidRDefault="00B47A64" w:rsidP="00B47A64">
      <w:pPr>
        <w:spacing w:line="276" w:lineRule="auto"/>
        <w:rPr>
          <w:rFonts w:ascii="Calibri" w:hAnsi="Calibri"/>
        </w:rPr>
      </w:pPr>
      <w:r w:rsidRPr="00B47A64">
        <w:rPr>
          <w:rFonts w:ascii="Calibri" w:hAnsi="Calibri"/>
        </w:rPr>
        <w:t>The Bible is filled with examples of people who were in destitute situations who cried out to God. Do you remember Elijah in 1 Kings 17? Elijah is there with the widow, her son has died. She has no one to take care of her. She didn't have anything to start with. Elijah sees the distraught look on her face, he feels her pain. What does he do? He begins to pray. The Bible tells us that the son was resurrected. He began to cry out to God.</w:t>
      </w:r>
    </w:p>
    <w:p w14:paraId="79CC9A24" w14:textId="77777777" w:rsidR="00B47A64" w:rsidRPr="00B47A64" w:rsidRDefault="00B47A64" w:rsidP="00B47A64">
      <w:pPr>
        <w:spacing w:line="276" w:lineRule="auto"/>
        <w:rPr>
          <w:rFonts w:ascii="Calibri" w:hAnsi="Calibri"/>
        </w:rPr>
      </w:pPr>
    </w:p>
    <w:p w14:paraId="39424260" w14:textId="4250FF22" w:rsidR="00B47A64" w:rsidRPr="00B47A64" w:rsidRDefault="00714D81" w:rsidP="00B47A64">
      <w:pPr>
        <w:spacing w:line="276" w:lineRule="auto"/>
        <w:rPr>
          <w:rFonts w:ascii="Calibri" w:hAnsi="Calibri"/>
        </w:rPr>
      </w:pPr>
      <w:r>
        <w:rPr>
          <w:rFonts w:ascii="Calibri" w:hAnsi="Calibri"/>
        </w:rPr>
        <w:t>What about the</w:t>
      </w:r>
      <w:r w:rsidR="00B47A64" w:rsidRPr="00B47A64">
        <w:rPr>
          <w:rFonts w:ascii="Calibri" w:hAnsi="Calibri"/>
        </w:rPr>
        <w:t xml:space="preserve"> disciples when they're on the Sea of Galilee? Jesus is sleeping in the bottom of the boat and there's a massive storm that arises. You know it had to be a big storm because several of the disciples were fishermen and they were used to being out on the Sea of Galilee and seeing big storms. But there was something audacious about this storm. The winds were howling, the waves were crashing against the boat, and Jesus is resting there in the stern of the boat. They cried out to Him. “We got no other options. Where's Jesus? Wake Him up.” The Bible says Jesus stood up and rebuked the winds and the waves. No big deal. </w:t>
      </w:r>
    </w:p>
    <w:p w14:paraId="3DF93AE9" w14:textId="77777777" w:rsidR="00B47A64" w:rsidRPr="00B47A64" w:rsidRDefault="00B47A64" w:rsidP="00B47A64">
      <w:pPr>
        <w:spacing w:line="276" w:lineRule="auto"/>
        <w:rPr>
          <w:rFonts w:ascii="Calibri" w:hAnsi="Calibri"/>
        </w:rPr>
      </w:pPr>
    </w:p>
    <w:p w14:paraId="1D55D4EA" w14:textId="77777777" w:rsidR="00B47A64" w:rsidRPr="00B47A64" w:rsidRDefault="00B47A64" w:rsidP="00B47A64">
      <w:pPr>
        <w:spacing w:line="276" w:lineRule="auto"/>
        <w:rPr>
          <w:rFonts w:ascii="Calibri" w:hAnsi="Calibri"/>
        </w:rPr>
      </w:pPr>
      <w:r w:rsidRPr="00B47A64">
        <w:rPr>
          <w:rFonts w:ascii="Calibri" w:hAnsi="Calibri"/>
        </w:rPr>
        <w:t xml:space="preserve">Are you crying out to God? </w:t>
      </w:r>
    </w:p>
    <w:p w14:paraId="00D5C770" w14:textId="77777777" w:rsidR="00B47A64" w:rsidRPr="00B47A64" w:rsidRDefault="00B47A64" w:rsidP="00B47A64">
      <w:pPr>
        <w:spacing w:line="276" w:lineRule="auto"/>
        <w:rPr>
          <w:rFonts w:ascii="Calibri" w:hAnsi="Calibri"/>
        </w:rPr>
      </w:pPr>
    </w:p>
    <w:p w14:paraId="2450D088" w14:textId="77777777" w:rsidR="00B47A64" w:rsidRPr="00B47A64" w:rsidRDefault="00B47A64" w:rsidP="00B47A64">
      <w:pPr>
        <w:spacing w:line="276" w:lineRule="auto"/>
        <w:rPr>
          <w:rFonts w:ascii="Calibri" w:hAnsi="Calibri"/>
        </w:rPr>
      </w:pPr>
      <w:r w:rsidRPr="00B47A64">
        <w:rPr>
          <w:rFonts w:ascii="Calibri" w:hAnsi="Calibri"/>
        </w:rPr>
        <w:t>King Hezekiah in the Old Testament, Isaiah the prophet visits him. He's like, “You need to get your house in order. You're about to die.” How's that message from a prophet? Hezekiah cries out to God. God hears his cry. God says, “Fifteen more years, Hezekiah.” He lives 15 more years.</w:t>
      </w:r>
    </w:p>
    <w:p w14:paraId="4B5CB7C4" w14:textId="77777777" w:rsidR="00B47A64" w:rsidRPr="00B47A64" w:rsidRDefault="00B47A64" w:rsidP="00B47A64">
      <w:pPr>
        <w:spacing w:line="276" w:lineRule="auto"/>
        <w:rPr>
          <w:rFonts w:ascii="Calibri" w:hAnsi="Calibri"/>
        </w:rPr>
      </w:pPr>
    </w:p>
    <w:p w14:paraId="3F02AEAF" w14:textId="77777777" w:rsidR="00B47A64" w:rsidRPr="00B47A64" w:rsidRDefault="00B47A64" w:rsidP="00B47A64">
      <w:pPr>
        <w:spacing w:line="276" w:lineRule="auto"/>
        <w:rPr>
          <w:rFonts w:ascii="Calibri" w:hAnsi="Calibri"/>
        </w:rPr>
      </w:pPr>
      <w:r w:rsidRPr="00B47A64">
        <w:rPr>
          <w:rFonts w:ascii="Calibri" w:hAnsi="Calibri"/>
        </w:rPr>
        <w:t xml:space="preserve">God listens to the cry of His people. How should we cry out to God? </w:t>
      </w:r>
    </w:p>
    <w:p w14:paraId="64F454E0" w14:textId="77777777" w:rsidR="00B47A64" w:rsidRPr="00B47A64" w:rsidRDefault="00B47A64" w:rsidP="00B47A64">
      <w:pPr>
        <w:spacing w:line="276" w:lineRule="auto"/>
        <w:rPr>
          <w:rFonts w:ascii="Calibri" w:hAnsi="Calibri"/>
        </w:rPr>
      </w:pPr>
    </w:p>
    <w:p w14:paraId="0C690565" w14:textId="77777777" w:rsidR="00B47A64" w:rsidRPr="00B47A64" w:rsidRDefault="00B47A64" w:rsidP="00B47A64">
      <w:pPr>
        <w:spacing w:line="276" w:lineRule="auto"/>
        <w:rPr>
          <w:rFonts w:ascii="Calibri" w:hAnsi="Calibri"/>
        </w:rPr>
      </w:pPr>
      <w:r w:rsidRPr="00B47A64">
        <w:rPr>
          <w:rFonts w:ascii="Calibri" w:hAnsi="Calibri"/>
        </w:rPr>
        <w:t xml:space="preserve">Cry out to God in humility. There should never be a casualness about crying out to God. Just like, “Yo, God. What's up. I have a little thing I want to talk to you about.” No. When you're crying out to God, you're hungry. You're waking up in the morning and you're saying, “God, I need your intervention.” Then before you go to bed at night, “God I need you. God, if you don't intervene, if you don't do something, I don't know what's going to happen. God, I am trusting, I am believing in you. I am putting all of my confidence in you.” That's what it means to cry out to God. Not a casualness. </w:t>
      </w:r>
    </w:p>
    <w:p w14:paraId="3400BC5F" w14:textId="77777777" w:rsidR="00B47A64" w:rsidRPr="00B47A64" w:rsidRDefault="00B47A64" w:rsidP="00B47A64">
      <w:pPr>
        <w:spacing w:line="276" w:lineRule="auto"/>
        <w:rPr>
          <w:rFonts w:ascii="Calibri" w:hAnsi="Calibri"/>
        </w:rPr>
      </w:pPr>
    </w:p>
    <w:p w14:paraId="1B4769B2" w14:textId="77777777" w:rsidR="00B47A64" w:rsidRPr="00B47A64" w:rsidRDefault="00B47A64" w:rsidP="00B47A64">
      <w:pPr>
        <w:spacing w:line="276" w:lineRule="auto"/>
        <w:rPr>
          <w:rFonts w:ascii="Calibri" w:hAnsi="Calibri"/>
        </w:rPr>
      </w:pPr>
      <w:r w:rsidRPr="00B47A64">
        <w:rPr>
          <w:rFonts w:ascii="Calibri" w:hAnsi="Calibri"/>
        </w:rPr>
        <w:t>There’s humility, there's surrender when a situation becomes so desperate that only God can deliver you.</w:t>
      </w:r>
    </w:p>
    <w:p w14:paraId="1DAE9BB2" w14:textId="77777777" w:rsidR="00B47A64" w:rsidRPr="00B47A64" w:rsidRDefault="00B47A64" w:rsidP="00B47A64">
      <w:pPr>
        <w:spacing w:line="276" w:lineRule="auto"/>
        <w:rPr>
          <w:rFonts w:ascii="Calibri" w:hAnsi="Calibri"/>
        </w:rPr>
      </w:pPr>
    </w:p>
    <w:p w14:paraId="4E97C0D3" w14:textId="77777777" w:rsidR="00B47A64" w:rsidRPr="00B47A64" w:rsidRDefault="00B47A64" w:rsidP="00B47A64">
      <w:pPr>
        <w:spacing w:line="276" w:lineRule="auto"/>
        <w:rPr>
          <w:rFonts w:ascii="Calibri" w:hAnsi="Calibri"/>
        </w:rPr>
      </w:pPr>
      <w:r w:rsidRPr="00B47A64">
        <w:rPr>
          <w:rFonts w:ascii="Calibri" w:hAnsi="Calibri"/>
        </w:rPr>
        <w:t xml:space="preserve">Some of us are facing situations right now and you're like, “If God does not intervene, I'm toast.” That is a great place to be to see a miracle in your life. Do you believe that? It's a scary place to be. It's a great place to be because you're like, “I got nothing else. God, I am putting all of my confidence, all of my surrender, all my trust in you. Hear my cry, God.” </w:t>
      </w:r>
    </w:p>
    <w:p w14:paraId="2ECD2B3B" w14:textId="77777777" w:rsidR="00B47A64" w:rsidRPr="00B47A64" w:rsidRDefault="00B47A64" w:rsidP="00B47A64">
      <w:pPr>
        <w:spacing w:line="276" w:lineRule="auto"/>
        <w:rPr>
          <w:rFonts w:ascii="Calibri" w:hAnsi="Calibri"/>
        </w:rPr>
      </w:pPr>
    </w:p>
    <w:p w14:paraId="10004257" w14:textId="77777777" w:rsidR="00B47A64" w:rsidRPr="00B47A64" w:rsidRDefault="00B47A64" w:rsidP="00B47A64">
      <w:pPr>
        <w:spacing w:line="276" w:lineRule="auto"/>
        <w:rPr>
          <w:rFonts w:ascii="Calibri" w:hAnsi="Calibri"/>
        </w:rPr>
      </w:pPr>
      <w:r w:rsidRPr="00B47A64">
        <w:rPr>
          <w:rFonts w:ascii="Calibri" w:hAnsi="Calibri"/>
        </w:rPr>
        <w:t xml:space="preserve">The Bible says, “He turns to us and hears our cry.” I love that. There's desperation. </w:t>
      </w:r>
    </w:p>
    <w:p w14:paraId="74FDB727" w14:textId="77777777" w:rsidR="00B47A64" w:rsidRPr="00B47A64" w:rsidRDefault="00B47A64" w:rsidP="00B47A64">
      <w:pPr>
        <w:spacing w:line="276" w:lineRule="auto"/>
        <w:rPr>
          <w:rFonts w:ascii="Calibri" w:hAnsi="Calibri"/>
        </w:rPr>
      </w:pPr>
    </w:p>
    <w:p w14:paraId="4468522C" w14:textId="77777777" w:rsidR="00B47A64" w:rsidRPr="00B47A64" w:rsidRDefault="00B47A64" w:rsidP="00B47A64">
      <w:pPr>
        <w:spacing w:line="276" w:lineRule="auto"/>
        <w:rPr>
          <w:rFonts w:ascii="Calibri" w:hAnsi="Calibri"/>
        </w:rPr>
      </w:pPr>
      <w:r w:rsidRPr="00B47A64">
        <w:rPr>
          <w:rFonts w:ascii="Calibri" w:hAnsi="Calibri"/>
        </w:rPr>
        <w:t>There's faith in God's resources. How many of you know this: God has more resources than anybody else. The psalmist says that “God owns the cattle on a thousand hills.” There is no need in your life that is too great for God. God has so many resources that you wouldn't even know what to do with them if He started pouring them out on you. God is not in lack. There is no lack of resource with God. That's why we're trusting Him. That's why we're calling on Him. That’s why He hears our cries and:</w:t>
      </w:r>
    </w:p>
    <w:p w14:paraId="71253753" w14:textId="77777777" w:rsidR="00B47A64" w:rsidRPr="00B47A64" w:rsidRDefault="00B47A64" w:rsidP="00B47A64">
      <w:pPr>
        <w:spacing w:line="276" w:lineRule="auto"/>
        <w:rPr>
          <w:rFonts w:ascii="Calibri" w:hAnsi="Calibri"/>
        </w:rPr>
      </w:pPr>
    </w:p>
    <w:p w14:paraId="3BC86716" w14:textId="7054B7BB" w:rsidR="00B47A64" w:rsidRPr="00B47A64" w:rsidRDefault="00256C5B" w:rsidP="00B47A64">
      <w:pPr>
        <w:spacing w:line="276" w:lineRule="auto"/>
        <w:rPr>
          <w:rFonts w:ascii="Calibri" w:hAnsi="Calibri"/>
          <w:b/>
          <w:bCs/>
        </w:rPr>
      </w:pPr>
      <w:r>
        <w:rPr>
          <w:rFonts w:ascii="Calibri" w:hAnsi="Calibri"/>
          <w:b/>
          <w:bCs/>
        </w:rPr>
        <w:t>B</w:t>
      </w:r>
      <w:r w:rsidR="00B47A64" w:rsidRPr="00B47A64">
        <w:rPr>
          <w:rFonts w:ascii="Calibri" w:hAnsi="Calibri"/>
          <w:b/>
          <w:bCs/>
        </w:rPr>
        <w:t>. He Lifts Me Up</w:t>
      </w:r>
      <w:r w:rsidR="004E0A93">
        <w:rPr>
          <w:rFonts w:ascii="Calibri" w:hAnsi="Calibri"/>
          <w:b/>
          <w:bCs/>
        </w:rPr>
        <w:t>.</w:t>
      </w:r>
    </w:p>
    <w:p w14:paraId="12277B41" w14:textId="77777777" w:rsidR="00B47A64" w:rsidRPr="00B47A64" w:rsidRDefault="00B47A64" w:rsidP="00B47A64">
      <w:pPr>
        <w:spacing w:line="276" w:lineRule="auto"/>
        <w:rPr>
          <w:rFonts w:ascii="Calibri" w:hAnsi="Calibri"/>
        </w:rPr>
      </w:pPr>
    </w:p>
    <w:p w14:paraId="0FB0324D" w14:textId="77777777" w:rsidR="00B47A64" w:rsidRPr="00B47A64" w:rsidRDefault="00B47A64" w:rsidP="00B47A64">
      <w:pPr>
        <w:spacing w:line="276" w:lineRule="auto"/>
        <w:rPr>
          <w:rFonts w:ascii="Calibri" w:hAnsi="Calibri"/>
        </w:rPr>
      </w:pPr>
      <w:r w:rsidRPr="00B47A64">
        <w:rPr>
          <w:rFonts w:ascii="Calibri" w:hAnsi="Calibri"/>
        </w:rPr>
        <w:lastRenderedPageBreak/>
        <w:t xml:space="preserve">When we wait patiently for the Lord, what does God do? He hears our cry and then He lifts us up. God is the greatest elevator in the world. He is elevating people. He is pulling people up out of the pit. Isn’t that beautiful? Love that. </w:t>
      </w:r>
    </w:p>
    <w:p w14:paraId="75866499" w14:textId="77777777" w:rsidR="00B47A64" w:rsidRPr="00B47A64" w:rsidRDefault="00B47A64" w:rsidP="00B47A64">
      <w:pPr>
        <w:spacing w:line="276" w:lineRule="auto"/>
        <w:rPr>
          <w:rFonts w:ascii="Calibri" w:hAnsi="Calibri"/>
        </w:rPr>
      </w:pPr>
    </w:p>
    <w:p w14:paraId="3FCE3D5D" w14:textId="77777777" w:rsidR="00B47A64" w:rsidRPr="00B47A64" w:rsidRDefault="00B47A64" w:rsidP="00B47A64">
      <w:pPr>
        <w:spacing w:line="276" w:lineRule="auto"/>
        <w:rPr>
          <w:rFonts w:ascii="Calibri" w:hAnsi="Calibri"/>
        </w:rPr>
      </w:pPr>
      <w:r w:rsidRPr="00B47A64">
        <w:rPr>
          <w:rFonts w:ascii="Calibri" w:hAnsi="Calibri"/>
        </w:rPr>
        <w:t>“He lifted me out of the pit of despair, out of the mud and the mire” (Psalm 40:2).</w:t>
      </w:r>
    </w:p>
    <w:p w14:paraId="6614F552" w14:textId="77777777" w:rsidR="00B47A64" w:rsidRPr="00B47A64" w:rsidRDefault="00B47A64" w:rsidP="00B47A64">
      <w:pPr>
        <w:spacing w:line="276" w:lineRule="auto"/>
        <w:rPr>
          <w:rFonts w:ascii="Calibri" w:hAnsi="Calibri"/>
        </w:rPr>
      </w:pPr>
    </w:p>
    <w:p w14:paraId="4D143124" w14:textId="77777777" w:rsidR="00B47A64" w:rsidRPr="00B47A64" w:rsidRDefault="00B47A64" w:rsidP="00B47A64">
      <w:pPr>
        <w:spacing w:line="276" w:lineRule="auto"/>
        <w:rPr>
          <w:rFonts w:ascii="Calibri" w:hAnsi="Calibri"/>
        </w:rPr>
      </w:pPr>
      <w:r w:rsidRPr="00B47A64">
        <w:rPr>
          <w:rFonts w:ascii="Calibri" w:hAnsi="Calibri"/>
        </w:rPr>
        <w:t xml:space="preserve">If you could have gotten out, you would have already left. But the fact that you're stuck is a reminder that you need God. God is the one lifting us up. </w:t>
      </w:r>
    </w:p>
    <w:p w14:paraId="1AAE1091" w14:textId="77777777" w:rsidR="00B47A64" w:rsidRPr="00B47A64" w:rsidRDefault="00B47A64" w:rsidP="00B47A64">
      <w:pPr>
        <w:spacing w:line="276" w:lineRule="auto"/>
        <w:rPr>
          <w:rFonts w:ascii="Calibri" w:hAnsi="Calibri"/>
        </w:rPr>
      </w:pPr>
    </w:p>
    <w:p w14:paraId="22BE4007" w14:textId="77777777" w:rsidR="00B47A64" w:rsidRPr="00B47A64" w:rsidRDefault="00B47A64" w:rsidP="00B47A64">
      <w:pPr>
        <w:spacing w:line="276" w:lineRule="auto"/>
        <w:rPr>
          <w:rFonts w:ascii="Calibri" w:hAnsi="Calibri"/>
        </w:rPr>
      </w:pPr>
      <w:r w:rsidRPr="00B47A64">
        <w:rPr>
          <w:rFonts w:ascii="Calibri" w:hAnsi="Calibri"/>
        </w:rPr>
        <w:t>“…and call on me in the day of trouble; I will deliver you, and you will honor me” (Psalm 50:15).</w:t>
      </w:r>
    </w:p>
    <w:p w14:paraId="77AB0C9B" w14:textId="77777777" w:rsidR="00B47A64" w:rsidRPr="00B47A64" w:rsidRDefault="00B47A64" w:rsidP="00B47A64">
      <w:pPr>
        <w:spacing w:line="276" w:lineRule="auto"/>
        <w:rPr>
          <w:rFonts w:ascii="Calibri" w:hAnsi="Calibri"/>
        </w:rPr>
      </w:pPr>
    </w:p>
    <w:p w14:paraId="780F7BC2" w14:textId="77777777" w:rsidR="00B47A64" w:rsidRPr="00B47A64" w:rsidRDefault="00B47A64" w:rsidP="00B47A64">
      <w:pPr>
        <w:spacing w:line="276" w:lineRule="auto"/>
        <w:rPr>
          <w:rFonts w:ascii="Calibri" w:hAnsi="Calibri"/>
        </w:rPr>
      </w:pPr>
      <w:r w:rsidRPr="00B47A64">
        <w:rPr>
          <w:rFonts w:ascii="Calibri" w:hAnsi="Calibri"/>
        </w:rPr>
        <w:t xml:space="preserve">Some of us are in the day of trouble. “I'm in the day of trouble. What do I do, Pastor?” Call on the Lord. Cry out to God. God is the one who will lift you up. </w:t>
      </w:r>
    </w:p>
    <w:p w14:paraId="050BBF96" w14:textId="77777777" w:rsidR="00B47A64" w:rsidRPr="00B47A64" w:rsidRDefault="00B47A64" w:rsidP="00B47A64">
      <w:pPr>
        <w:spacing w:line="276" w:lineRule="auto"/>
        <w:rPr>
          <w:rFonts w:ascii="Calibri" w:hAnsi="Calibri"/>
        </w:rPr>
      </w:pPr>
    </w:p>
    <w:p w14:paraId="2EC18595" w14:textId="77777777" w:rsidR="00B47A64" w:rsidRPr="00B47A64" w:rsidRDefault="00B47A64" w:rsidP="00B47A64">
      <w:pPr>
        <w:spacing w:line="276" w:lineRule="auto"/>
        <w:rPr>
          <w:rFonts w:ascii="Calibri" w:hAnsi="Calibri"/>
        </w:rPr>
      </w:pPr>
      <w:r w:rsidRPr="00B47A64">
        <w:rPr>
          <w:rFonts w:ascii="Calibri" w:hAnsi="Calibri"/>
        </w:rPr>
        <w:t xml:space="preserve">In the day of trouble turn to the rock. His name is Jesus. Turn to Him. </w:t>
      </w:r>
    </w:p>
    <w:p w14:paraId="512E5F6C" w14:textId="77777777" w:rsidR="00B47A64" w:rsidRPr="00B47A64" w:rsidRDefault="00B47A64" w:rsidP="00B47A64">
      <w:pPr>
        <w:spacing w:line="276" w:lineRule="auto"/>
        <w:rPr>
          <w:rFonts w:ascii="Calibri" w:hAnsi="Calibri"/>
        </w:rPr>
      </w:pPr>
    </w:p>
    <w:p w14:paraId="7B0F9835" w14:textId="77777777" w:rsidR="00B47A64" w:rsidRPr="00B47A64" w:rsidRDefault="00B47A64" w:rsidP="00B47A64">
      <w:pPr>
        <w:spacing w:line="276" w:lineRule="auto"/>
        <w:rPr>
          <w:rFonts w:ascii="Calibri" w:hAnsi="Calibri"/>
        </w:rPr>
      </w:pPr>
      <w:r w:rsidRPr="00B47A64">
        <w:rPr>
          <w:rFonts w:ascii="Calibri" w:hAnsi="Calibri"/>
        </w:rPr>
        <w:t xml:space="preserve">“I will deliver you, and you will honor me” (Psalm 50:15). </w:t>
      </w:r>
    </w:p>
    <w:p w14:paraId="204F31A0" w14:textId="77777777" w:rsidR="00B47A64" w:rsidRPr="00B47A64" w:rsidRDefault="00B47A64" w:rsidP="00B47A64">
      <w:pPr>
        <w:spacing w:line="276" w:lineRule="auto"/>
        <w:rPr>
          <w:rFonts w:ascii="Calibri" w:hAnsi="Calibri"/>
        </w:rPr>
      </w:pPr>
    </w:p>
    <w:p w14:paraId="192F9115" w14:textId="77777777" w:rsidR="00B47A64" w:rsidRPr="00B47A64" w:rsidRDefault="00B47A64" w:rsidP="00B47A64">
      <w:pPr>
        <w:spacing w:line="276" w:lineRule="auto"/>
        <w:rPr>
          <w:rFonts w:ascii="Calibri" w:hAnsi="Calibri"/>
        </w:rPr>
      </w:pPr>
      <w:r w:rsidRPr="00B47A64">
        <w:rPr>
          <w:rFonts w:ascii="Calibri" w:hAnsi="Calibri"/>
        </w:rPr>
        <w:t xml:space="preserve">God opens doors. He's the one who parts seas. He makes the way of escape open. He's the one that puts our foot on a rock. That's why we turn to Him. We wait patiently for Him. </w:t>
      </w:r>
    </w:p>
    <w:p w14:paraId="50DD90D2" w14:textId="77777777" w:rsidR="00B47A64" w:rsidRPr="00B47A64" w:rsidRDefault="00B47A64" w:rsidP="00B47A64">
      <w:pPr>
        <w:spacing w:line="276" w:lineRule="auto"/>
        <w:rPr>
          <w:rFonts w:ascii="Calibri" w:hAnsi="Calibri"/>
        </w:rPr>
      </w:pPr>
    </w:p>
    <w:p w14:paraId="5F0998FC" w14:textId="77777777" w:rsidR="00B47A64" w:rsidRPr="00B47A64" w:rsidRDefault="00B47A64" w:rsidP="00B47A64">
      <w:pPr>
        <w:spacing w:line="276" w:lineRule="auto"/>
        <w:rPr>
          <w:rFonts w:ascii="Calibri" w:hAnsi="Calibri"/>
        </w:rPr>
      </w:pPr>
      <w:r w:rsidRPr="00B47A64">
        <w:rPr>
          <w:rFonts w:ascii="Calibri" w:hAnsi="Calibri"/>
        </w:rPr>
        <w:t>In times of my own life I felt like I was getting behind and I've asked God, “Why are you elevating everybody else but me?” Has anybody ever felt that way? “She's blessed. He's blessed. God, I'm in a pit.”</w:t>
      </w:r>
    </w:p>
    <w:p w14:paraId="0E3EED71" w14:textId="77777777" w:rsidR="00B47A64" w:rsidRPr="00B47A64" w:rsidRDefault="00B47A64" w:rsidP="00B47A64">
      <w:pPr>
        <w:spacing w:line="276" w:lineRule="auto"/>
        <w:rPr>
          <w:rFonts w:ascii="Calibri" w:hAnsi="Calibri"/>
        </w:rPr>
      </w:pPr>
    </w:p>
    <w:p w14:paraId="1F27BF20" w14:textId="77777777" w:rsidR="00B47A64" w:rsidRPr="00B47A64" w:rsidRDefault="00B47A64" w:rsidP="00B47A64">
      <w:pPr>
        <w:spacing w:line="276" w:lineRule="auto"/>
        <w:rPr>
          <w:rFonts w:ascii="Calibri" w:hAnsi="Calibri"/>
        </w:rPr>
      </w:pPr>
      <w:r w:rsidRPr="00B47A64">
        <w:rPr>
          <w:rFonts w:ascii="Calibri" w:hAnsi="Calibri"/>
        </w:rPr>
        <w:t xml:space="preserve">I have also seen God fast forward my life well beyond what I even thought was possible in the moment that He decided to do so. That's why we have to wait patiently for the Lord. </w:t>
      </w:r>
    </w:p>
    <w:p w14:paraId="52DBF582" w14:textId="77777777" w:rsidR="00B47A64" w:rsidRPr="00B47A64" w:rsidRDefault="00B47A64" w:rsidP="00B47A64">
      <w:pPr>
        <w:spacing w:line="276" w:lineRule="auto"/>
        <w:rPr>
          <w:rFonts w:ascii="Calibri" w:hAnsi="Calibri"/>
        </w:rPr>
      </w:pPr>
    </w:p>
    <w:p w14:paraId="5B664F9F" w14:textId="77777777" w:rsidR="00B47A64" w:rsidRPr="00B47A64" w:rsidRDefault="00B47A64" w:rsidP="00B47A64">
      <w:pPr>
        <w:spacing w:line="276" w:lineRule="auto"/>
        <w:rPr>
          <w:rFonts w:ascii="Calibri" w:hAnsi="Calibri"/>
        </w:rPr>
      </w:pPr>
      <w:r w:rsidRPr="00B47A64">
        <w:rPr>
          <w:rFonts w:ascii="Calibri" w:hAnsi="Calibri"/>
        </w:rPr>
        <w:t xml:space="preserve">We’re sitting right now in a miracle – this building. Do you realize that we are one of the very few churches that's our age that has a facility like this? Our church is a little bit more than 6 years old. We own one of the largest church facilities in this whole part of town. We serve a great God, don't we? God has heard our cry. The people of Edge Church have been crying out to God. People have been giving generously. People have been sacrificing so that we could be where we are today. That's why we need to keep giving to our Shake the City project. That's why we need to keep praying. That's why we need to keep working. Because this is just the beginning of all the things that God wants to do in the house. This is just the beginning. God hears our cry and He lifts us up. </w:t>
      </w:r>
    </w:p>
    <w:p w14:paraId="7F0966F7" w14:textId="77777777" w:rsidR="00B47A64" w:rsidRPr="00B47A64" w:rsidRDefault="00B47A64" w:rsidP="00B47A64">
      <w:pPr>
        <w:spacing w:line="276" w:lineRule="auto"/>
        <w:rPr>
          <w:rFonts w:ascii="Calibri" w:hAnsi="Calibri"/>
        </w:rPr>
      </w:pPr>
    </w:p>
    <w:p w14:paraId="26C01AA0" w14:textId="77777777" w:rsidR="00B47A64" w:rsidRPr="00B47A64" w:rsidRDefault="00B47A64" w:rsidP="00B47A64">
      <w:pPr>
        <w:spacing w:line="276" w:lineRule="auto"/>
        <w:rPr>
          <w:rFonts w:ascii="Calibri" w:hAnsi="Calibri"/>
        </w:rPr>
      </w:pPr>
      <w:r w:rsidRPr="00B47A64">
        <w:rPr>
          <w:rFonts w:ascii="Calibri" w:hAnsi="Calibri"/>
        </w:rPr>
        <w:t xml:space="preserve">When He lifts us up, what does He do? He puts our foot on a rock. </w:t>
      </w:r>
    </w:p>
    <w:p w14:paraId="32CA4092" w14:textId="77777777" w:rsidR="00B47A64" w:rsidRPr="00B47A64" w:rsidRDefault="00B47A64" w:rsidP="00B47A64">
      <w:pPr>
        <w:spacing w:line="276" w:lineRule="auto"/>
        <w:rPr>
          <w:rFonts w:ascii="Calibri" w:hAnsi="Calibri"/>
        </w:rPr>
      </w:pPr>
    </w:p>
    <w:p w14:paraId="141BEFB7" w14:textId="77777777" w:rsidR="00B47A64" w:rsidRPr="00B47A64" w:rsidRDefault="00B47A64" w:rsidP="00B47A64">
      <w:pPr>
        <w:spacing w:line="276" w:lineRule="auto"/>
        <w:rPr>
          <w:rFonts w:ascii="Calibri" w:hAnsi="Calibri"/>
        </w:rPr>
      </w:pPr>
      <w:r w:rsidRPr="00B47A64">
        <w:rPr>
          <w:rFonts w:ascii="Calibri" w:hAnsi="Calibri"/>
        </w:rPr>
        <w:t>“He set my feet on a rock and gave me a firm place to stand” (Psalm 40:2b).</w:t>
      </w:r>
    </w:p>
    <w:p w14:paraId="0EC80EAF" w14:textId="77777777" w:rsidR="00B47A64" w:rsidRPr="00B47A64" w:rsidRDefault="00B47A64" w:rsidP="00B47A64">
      <w:pPr>
        <w:spacing w:line="276" w:lineRule="auto"/>
        <w:rPr>
          <w:rFonts w:ascii="Calibri" w:hAnsi="Calibri"/>
        </w:rPr>
      </w:pPr>
    </w:p>
    <w:p w14:paraId="2BE802D4" w14:textId="0560DEEC" w:rsidR="00B47A64" w:rsidRPr="00B47A64" w:rsidRDefault="00256C5B" w:rsidP="00B47A64">
      <w:pPr>
        <w:spacing w:line="276" w:lineRule="auto"/>
        <w:rPr>
          <w:rFonts w:ascii="Calibri" w:hAnsi="Calibri"/>
          <w:b/>
          <w:bCs/>
        </w:rPr>
      </w:pPr>
      <w:r>
        <w:rPr>
          <w:rFonts w:ascii="Calibri" w:hAnsi="Calibri"/>
          <w:b/>
          <w:bCs/>
        </w:rPr>
        <w:t>C</w:t>
      </w:r>
      <w:r w:rsidR="00B47A64" w:rsidRPr="00B47A64">
        <w:rPr>
          <w:rFonts w:ascii="Calibri" w:hAnsi="Calibri"/>
          <w:b/>
          <w:bCs/>
        </w:rPr>
        <w:t>. He Steadies My Steps</w:t>
      </w:r>
      <w:r w:rsidR="004E0A93">
        <w:rPr>
          <w:rFonts w:ascii="Calibri" w:hAnsi="Calibri"/>
          <w:b/>
          <w:bCs/>
        </w:rPr>
        <w:t>.</w:t>
      </w:r>
    </w:p>
    <w:p w14:paraId="7EC13BC7" w14:textId="77777777" w:rsidR="00B47A64" w:rsidRPr="00B47A64" w:rsidRDefault="00B47A64" w:rsidP="00B47A64">
      <w:pPr>
        <w:spacing w:line="276" w:lineRule="auto"/>
        <w:rPr>
          <w:rFonts w:ascii="Calibri" w:hAnsi="Calibri"/>
        </w:rPr>
      </w:pPr>
    </w:p>
    <w:p w14:paraId="561F4D68" w14:textId="3D9CE650" w:rsidR="00B47A64" w:rsidRPr="00B47A64" w:rsidRDefault="00B47A64" w:rsidP="00B47A64">
      <w:pPr>
        <w:spacing w:line="276" w:lineRule="auto"/>
        <w:rPr>
          <w:rFonts w:ascii="Calibri" w:hAnsi="Calibri"/>
        </w:rPr>
      </w:pPr>
      <w:r w:rsidRPr="00B47A64">
        <w:rPr>
          <w:rFonts w:ascii="Calibri" w:hAnsi="Calibri"/>
        </w:rPr>
        <w:t xml:space="preserve">When God lifts me up out of the miry clay, out of the yuck, out of the filth, He puts me on a firm </w:t>
      </w:r>
      <w:proofErr w:type="gramStart"/>
      <w:r w:rsidRPr="00B47A64">
        <w:rPr>
          <w:rFonts w:ascii="Calibri" w:hAnsi="Calibri"/>
        </w:rPr>
        <w:t>foundation</w:t>
      </w:r>
      <w:proofErr w:type="gramEnd"/>
      <w:r w:rsidRPr="00B47A64">
        <w:rPr>
          <w:rFonts w:ascii="Calibri" w:hAnsi="Calibri"/>
        </w:rPr>
        <w:t xml:space="preserve"> so I have a place that is secure</w:t>
      </w:r>
      <w:r w:rsidR="00256C5B">
        <w:rPr>
          <w:rFonts w:ascii="Calibri" w:hAnsi="Calibri"/>
        </w:rPr>
        <w:t xml:space="preserve"> to stand</w:t>
      </w:r>
      <w:r w:rsidRPr="00B47A64">
        <w:rPr>
          <w:rFonts w:ascii="Calibri" w:hAnsi="Calibri"/>
        </w:rPr>
        <w:t xml:space="preserve">. He put my foot on a rock. He lifted me up out of the slimy pit, the mud and the mire. </w:t>
      </w:r>
    </w:p>
    <w:p w14:paraId="09E98266" w14:textId="77777777" w:rsidR="00B47A64" w:rsidRPr="00B47A64" w:rsidRDefault="00B47A64" w:rsidP="00B47A64">
      <w:pPr>
        <w:spacing w:line="276" w:lineRule="auto"/>
        <w:rPr>
          <w:rFonts w:ascii="Calibri" w:hAnsi="Calibri"/>
        </w:rPr>
      </w:pPr>
    </w:p>
    <w:p w14:paraId="5E3C40F2" w14:textId="77777777" w:rsidR="00B47A64" w:rsidRPr="00B47A64" w:rsidRDefault="00B47A64" w:rsidP="00B47A64">
      <w:pPr>
        <w:spacing w:line="276" w:lineRule="auto"/>
        <w:rPr>
          <w:rFonts w:ascii="Calibri" w:hAnsi="Calibri"/>
        </w:rPr>
      </w:pPr>
      <w:r w:rsidRPr="00B47A64">
        <w:rPr>
          <w:rFonts w:ascii="Calibri" w:hAnsi="Calibri"/>
        </w:rPr>
        <w:t>If you look at the first part of Psalm 40:2 there's a contrast there. There's the mud and the mire, and then there's the rock and the foundation. David is contrasting these two things.</w:t>
      </w:r>
    </w:p>
    <w:p w14:paraId="48945F1A" w14:textId="77777777" w:rsidR="00B47A64" w:rsidRPr="00B47A64" w:rsidRDefault="00B47A64" w:rsidP="00B47A64">
      <w:pPr>
        <w:spacing w:line="276" w:lineRule="auto"/>
        <w:rPr>
          <w:rFonts w:ascii="Calibri" w:hAnsi="Calibri"/>
        </w:rPr>
      </w:pPr>
    </w:p>
    <w:p w14:paraId="7F114474" w14:textId="0D492135" w:rsidR="00B47A64" w:rsidRPr="00B47A64" w:rsidRDefault="00256C5B" w:rsidP="00B47A64">
      <w:pPr>
        <w:spacing w:line="276" w:lineRule="auto"/>
        <w:rPr>
          <w:rFonts w:ascii="Calibri" w:hAnsi="Calibri"/>
        </w:rPr>
      </w:pPr>
      <w:r>
        <w:rPr>
          <w:rFonts w:ascii="Calibri" w:hAnsi="Calibri"/>
        </w:rPr>
        <w:t>I</w:t>
      </w:r>
      <w:r w:rsidR="00B47A64" w:rsidRPr="00B47A64">
        <w:rPr>
          <w:rFonts w:ascii="Calibri" w:hAnsi="Calibri"/>
        </w:rPr>
        <w:t xml:space="preserve">n Colorado if we're going to talk about a firm foundation, we might not talk as much about the mud and the mire. We might talk more about the ice. Anybody here ever fallen on the ice? I'm telling you the other day I fell, I busted my backside. I'm still hurting a little bit. The worst is when the snow starts to melt and then it refreezes and </w:t>
      </w:r>
      <w:proofErr w:type="gramStart"/>
      <w:r w:rsidR="00B47A64" w:rsidRPr="00B47A64">
        <w:rPr>
          <w:rFonts w:ascii="Calibri" w:hAnsi="Calibri"/>
        </w:rPr>
        <w:t>it's</w:t>
      </w:r>
      <w:proofErr w:type="gramEnd"/>
      <w:r w:rsidR="00B47A64" w:rsidRPr="00B47A64">
        <w:rPr>
          <w:rFonts w:ascii="Calibri" w:hAnsi="Calibri"/>
        </w:rPr>
        <w:t xml:space="preserve"> super slick.</w:t>
      </w:r>
    </w:p>
    <w:p w14:paraId="547C1871" w14:textId="77777777" w:rsidR="00B47A64" w:rsidRPr="00B47A64" w:rsidRDefault="00B47A64" w:rsidP="00B47A64">
      <w:pPr>
        <w:spacing w:line="276" w:lineRule="auto"/>
        <w:rPr>
          <w:rFonts w:ascii="Calibri" w:hAnsi="Calibri"/>
        </w:rPr>
      </w:pPr>
    </w:p>
    <w:p w14:paraId="37C27C18" w14:textId="77777777" w:rsidR="00B47A64" w:rsidRPr="00B47A64" w:rsidRDefault="00B47A64" w:rsidP="00B47A64">
      <w:pPr>
        <w:spacing w:line="276" w:lineRule="auto"/>
        <w:rPr>
          <w:rFonts w:ascii="Calibri" w:hAnsi="Calibri"/>
        </w:rPr>
      </w:pPr>
      <w:r w:rsidRPr="00B47A64">
        <w:rPr>
          <w:rFonts w:ascii="Calibri" w:hAnsi="Calibri"/>
        </w:rPr>
        <w:t>A couple of years ago, I ran off the road. I bumped into the guardrail because I couldn't see the ice. The ice is nasty. You try to stand on the ice, it's bad. There's no firm footing. It's slick. It's dangerous at times. Easy to fall. Easy to injure yourself.</w:t>
      </w:r>
    </w:p>
    <w:p w14:paraId="3B1F84C7" w14:textId="77777777" w:rsidR="00B47A64" w:rsidRPr="00B47A64" w:rsidRDefault="00B47A64" w:rsidP="00B47A64">
      <w:pPr>
        <w:spacing w:line="276" w:lineRule="auto"/>
        <w:rPr>
          <w:rFonts w:ascii="Calibri" w:hAnsi="Calibri"/>
        </w:rPr>
      </w:pPr>
    </w:p>
    <w:p w14:paraId="43359AE3" w14:textId="7CC3D1FE" w:rsidR="00B47A64" w:rsidRPr="00B47A64" w:rsidRDefault="00B47A64" w:rsidP="00B47A64">
      <w:pPr>
        <w:spacing w:line="276" w:lineRule="auto"/>
        <w:rPr>
          <w:rFonts w:ascii="Calibri" w:hAnsi="Calibri"/>
        </w:rPr>
      </w:pPr>
      <w:r w:rsidRPr="00B47A64">
        <w:rPr>
          <w:rFonts w:ascii="Calibri" w:hAnsi="Calibri"/>
        </w:rPr>
        <w:t>You got to find a firm foundation</w:t>
      </w:r>
      <w:r w:rsidR="00714D81">
        <w:rPr>
          <w:rFonts w:ascii="Calibri" w:hAnsi="Calibri"/>
        </w:rPr>
        <w:t xml:space="preserve"> to stand</w:t>
      </w:r>
      <w:r w:rsidRPr="00B47A64">
        <w:rPr>
          <w:rFonts w:ascii="Calibri" w:hAnsi="Calibri"/>
        </w:rPr>
        <w:t xml:space="preserve">. That's Jesus. </w:t>
      </w:r>
    </w:p>
    <w:p w14:paraId="7A83D313" w14:textId="77777777" w:rsidR="00B47A64" w:rsidRPr="00B47A64" w:rsidRDefault="00B47A64" w:rsidP="00B47A64">
      <w:pPr>
        <w:spacing w:line="276" w:lineRule="auto"/>
        <w:rPr>
          <w:rFonts w:ascii="Calibri" w:hAnsi="Calibri"/>
        </w:rPr>
      </w:pPr>
    </w:p>
    <w:p w14:paraId="2E456D39" w14:textId="77777777" w:rsidR="00B47A64" w:rsidRPr="00B47A64" w:rsidRDefault="00B47A64" w:rsidP="00B47A64">
      <w:pPr>
        <w:spacing w:line="276" w:lineRule="auto"/>
        <w:rPr>
          <w:rFonts w:ascii="Calibri" w:hAnsi="Calibri"/>
        </w:rPr>
      </w:pPr>
      <w:r w:rsidRPr="00B47A64">
        <w:rPr>
          <w:rFonts w:ascii="Calibri" w:hAnsi="Calibri"/>
        </w:rPr>
        <w:t>In the New Testament, Jesus is the rock. In fact, 1 Peter refers to Jesus as the cornerstone.</w:t>
      </w:r>
    </w:p>
    <w:p w14:paraId="387BFE25" w14:textId="77777777" w:rsidR="00B47A64" w:rsidRPr="00B47A64" w:rsidRDefault="00B47A64" w:rsidP="00B47A64">
      <w:pPr>
        <w:spacing w:line="276" w:lineRule="auto"/>
        <w:rPr>
          <w:rFonts w:ascii="Calibri" w:hAnsi="Calibri"/>
        </w:rPr>
      </w:pPr>
    </w:p>
    <w:p w14:paraId="07D1B480" w14:textId="77777777" w:rsidR="00B47A64" w:rsidRPr="00B47A64" w:rsidRDefault="00B47A64" w:rsidP="00B47A64">
      <w:pPr>
        <w:spacing w:line="276" w:lineRule="auto"/>
        <w:rPr>
          <w:rFonts w:ascii="Calibri" w:hAnsi="Calibri"/>
        </w:rPr>
      </w:pPr>
      <w:r w:rsidRPr="00B47A64">
        <w:rPr>
          <w:rFonts w:ascii="Calibri" w:hAnsi="Calibri"/>
        </w:rPr>
        <w:t>“The Scriptures provide precedent: Look! I’m setting a stone in Zion, a cornerstone in the place of honor. Whoever trusts in this stone as a foundation will never have cause to regret it” (1 Peter 2:6).</w:t>
      </w:r>
    </w:p>
    <w:p w14:paraId="13064AED" w14:textId="77777777" w:rsidR="00B47A64" w:rsidRPr="00B47A64" w:rsidRDefault="00B47A64" w:rsidP="00B47A64">
      <w:pPr>
        <w:spacing w:line="276" w:lineRule="auto"/>
        <w:rPr>
          <w:rFonts w:ascii="Calibri" w:hAnsi="Calibri"/>
        </w:rPr>
      </w:pPr>
    </w:p>
    <w:p w14:paraId="737510F4" w14:textId="4600E23D" w:rsidR="00B47A64" w:rsidRPr="00B47A64" w:rsidRDefault="00B47A64" w:rsidP="00B47A64">
      <w:pPr>
        <w:spacing w:line="276" w:lineRule="auto"/>
        <w:rPr>
          <w:rFonts w:ascii="Calibri" w:hAnsi="Calibri"/>
        </w:rPr>
      </w:pPr>
      <w:r w:rsidRPr="00B47A64">
        <w:rPr>
          <w:rFonts w:ascii="Calibri" w:hAnsi="Calibri"/>
        </w:rPr>
        <w:t>When you read that whole chapter, you see that Jesus is called the cornerstone. Why is Jesus the cornerstone? Because in the ancient world, when a structure was being built, the most</w:t>
      </w:r>
      <w:r w:rsidR="00714D81">
        <w:rPr>
          <w:rFonts w:ascii="Calibri" w:hAnsi="Calibri"/>
        </w:rPr>
        <w:t xml:space="preserve"> </w:t>
      </w:r>
      <w:r w:rsidRPr="00B47A64">
        <w:rPr>
          <w:rFonts w:ascii="Calibri" w:hAnsi="Calibri"/>
        </w:rPr>
        <w:t xml:space="preserve">significant stone in the </w:t>
      </w:r>
      <w:proofErr w:type="spellStart"/>
      <w:r w:rsidR="00714D81">
        <w:rPr>
          <w:rFonts w:ascii="Calibri" w:hAnsi="Calibri"/>
        </w:rPr>
        <w:t>consturction</w:t>
      </w:r>
      <w:proofErr w:type="spellEnd"/>
      <w:r w:rsidRPr="00B47A64">
        <w:rPr>
          <w:rFonts w:ascii="Calibri" w:hAnsi="Calibri"/>
        </w:rPr>
        <w:t xml:space="preserve"> of th</w:t>
      </w:r>
      <w:r w:rsidR="00714D81">
        <w:rPr>
          <w:rFonts w:ascii="Calibri" w:hAnsi="Calibri"/>
        </w:rPr>
        <w:t>e</w:t>
      </w:r>
      <w:r w:rsidRPr="00B47A64">
        <w:rPr>
          <w:rFonts w:ascii="Calibri" w:hAnsi="Calibri"/>
        </w:rPr>
        <w:t xml:space="preserve"> building was the cornerstone. The cornerstone was the strongest. It was the biggest. It was the corner piece of the foundation. If the cornerstone was off just a little bit, it would require the entire building to be off, which would eventually lead to its destruction.</w:t>
      </w:r>
    </w:p>
    <w:p w14:paraId="6D185CF2" w14:textId="77777777" w:rsidR="00B47A64" w:rsidRPr="00B47A64" w:rsidRDefault="00B47A64" w:rsidP="00B47A64">
      <w:pPr>
        <w:spacing w:line="276" w:lineRule="auto"/>
        <w:rPr>
          <w:rFonts w:ascii="Calibri" w:hAnsi="Calibri"/>
        </w:rPr>
      </w:pPr>
    </w:p>
    <w:p w14:paraId="5AB296F0" w14:textId="47C7791E" w:rsidR="00B47A64" w:rsidRPr="00B47A64" w:rsidRDefault="00B47A64" w:rsidP="00B47A64">
      <w:pPr>
        <w:spacing w:line="276" w:lineRule="auto"/>
        <w:rPr>
          <w:rFonts w:ascii="Calibri" w:hAnsi="Calibri"/>
        </w:rPr>
      </w:pPr>
      <w:r w:rsidRPr="00B47A64">
        <w:rPr>
          <w:rFonts w:ascii="Calibri" w:hAnsi="Calibri"/>
        </w:rPr>
        <w:t xml:space="preserve">Jesus is called the cornerstone because everything in the building </w:t>
      </w:r>
      <w:r w:rsidR="004E0A93">
        <w:rPr>
          <w:rFonts w:ascii="Calibri" w:hAnsi="Calibri"/>
        </w:rPr>
        <w:t>is</w:t>
      </w:r>
      <w:r w:rsidRPr="00B47A64">
        <w:rPr>
          <w:rFonts w:ascii="Calibri" w:hAnsi="Calibri"/>
        </w:rPr>
        <w:t xml:space="preserve"> compared to the cornerstone. You put the cornerstone straight and then you </w:t>
      </w:r>
      <w:r w:rsidR="004E0A93">
        <w:rPr>
          <w:rFonts w:ascii="Calibri" w:hAnsi="Calibri"/>
        </w:rPr>
        <w:t>align</w:t>
      </w:r>
      <w:r w:rsidRPr="00B47A64">
        <w:rPr>
          <w:rFonts w:ascii="Calibri" w:hAnsi="Calibri"/>
        </w:rPr>
        <w:t xml:space="preserve"> all other stones to the cornerstone. </w:t>
      </w:r>
    </w:p>
    <w:p w14:paraId="10556C1A" w14:textId="77777777" w:rsidR="00B47A64" w:rsidRPr="00B47A64" w:rsidRDefault="00B47A64" w:rsidP="00B47A64">
      <w:pPr>
        <w:spacing w:line="276" w:lineRule="auto"/>
        <w:rPr>
          <w:rFonts w:ascii="Calibri" w:hAnsi="Calibri"/>
        </w:rPr>
      </w:pPr>
    </w:p>
    <w:p w14:paraId="3820DF0A" w14:textId="77777777" w:rsidR="00B47A64" w:rsidRPr="00B47A64" w:rsidRDefault="00B47A64" w:rsidP="00B47A64">
      <w:pPr>
        <w:spacing w:line="276" w:lineRule="auto"/>
        <w:rPr>
          <w:rFonts w:ascii="Calibri" w:hAnsi="Calibri"/>
        </w:rPr>
      </w:pPr>
      <w:r w:rsidRPr="00B47A64">
        <w:rPr>
          <w:rFonts w:ascii="Calibri" w:hAnsi="Calibri"/>
        </w:rPr>
        <w:t xml:space="preserve">That's what we do in our own spiritual lives. We're looking at Jesus, the cornerstone, the foundation. If the foundation is faulty, the house cannot stand. </w:t>
      </w:r>
    </w:p>
    <w:p w14:paraId="601941F2" w14:textId="77777777" w:rsidR="00B47A64" w:rsidRPr="00B47A64" w:rsidRDefault="00B47A64" w:rsidP="00B47A64">
      <w:pPr>
        <w:spacing w:line="276" w:lineRule="auto"/>
        <w:rPr>
          <w:rFonts w:ascii="Calibri" w:hAnsi="Calibri"/>
        </w:rPr>
      </w:pPr>
    </w:p>
    <w:p w14:paraId="4403CD69" w14:textId="77777777" w:rsidR="00B47A64" w:rsidRPr="00B47A64" w:rsidRDefault="00B47A64" w:rsidP="00B47A64">
      <w:pPr>
        <w:spacing w:line="276" w:lineRule="auto"/>
        <w:rPr>
          <w:rFonts w:ascii="Calibri" w:hAnsi="Calibri"/>
        </w:rPr>
      </w:pPr>
      <w:r w:rsidRPr="00B47A64">
        <w:rPr>
          <w:rFonts w:ascii="Calibri" w:hAnsi="Calibri"/>
        </w:rPr>
        <w:t xml:space="preserve">We were looking at houses a couple of years ago. We walked into a home and it had cracks all up the wall. I was like, “No thanks, buddy. I'm out of here.” If you've ever had foundation problems in your home, you know first of all it's very expensive, but it's dangerous too. Because if it's prolonged, it can cause the destruction of the home. You got to have a great foundation to have a house. </w:t>
      </w:r>
    </w:p>
    <w:p w14:paraId="60EC0F95" w14:textId="77777777" w:rsidR="00B47A64" w:rsidRPr="00B47A64" w:rsidRDefault="00B47A64" w:rsidP="00B47A64">
      <w:pPr>
        <w:spacing w:line="276" w:lineRule="auto"/>
        <w:rPr>
          <w:rFonts w:ascii="Calibri" w:hAnsi="Calibri"/>
        </w:rPr>
      </w:pPr>
    </w:p>
    <w:p w14:paraId="5B1EAA2F" w14:textId="1B3CA543" w:rsidR="00B47A64" w:rsidRPr="00B47A64" w:rsidRDefault="00B47A64" w:rsidP="00B47A64">
      <w:pPr>
        <w:spacing w:line="276" w:lineRule="auto"/>
        <w:rPr>
          <w:rFonts w:ascii="Calibri" w:hAnsi="Calibri"/>
        </w:rPr>
      </w:pPr>
      <w:r w:rsidRPr="00B47A64">
        <w:rPr>
          <w:rFonts w:ascii="Calibri" w:hAnsi="Calibri"/>
        </w:rPr>
        <w:t>You got to have a great foundation to have a great life. If you want to have a great life, you’ve got to build your life on the rock, the cornerstone. His name is Jesus. That's where we build our life. We're constantly looking at Jesus and saying, “How am I measuring up? I need to make a little change here. I need to move this direction. God's doing something new in my life. God shaped me, made me into the image of Christ so that I can be a living stone.”</w:t>
      </w:r>
    </w:p>
    <w:p w14:paraId="4273ABDC" w14:textId="77777777" w:rsidR="00B47A64" w:rsidRPr="00B47A64" w:rsidRDefault="00B47A64" w:rsidP="00B47A64">
      <w:pPr>
        <w:spacing w:line="276" w:lineRule="auto"/>
        <w:rPr>
          <w:rFonts w:ascii="Calibri" w:hAnsi="Calibri"/>
        </w:rPr>
      </w:pPr>
    </w:p>
    <w:p w14:paraId="6A94E824" w14:textId="77777777" w:rsidR="00B47A64" w:rsidRPr="00B47A64" w:rsidRDefault="00B47A64" w:rsidP="00B47A64">
      <w:pPr>
        <w:spacing w:line="276" w:lineRule="auto"/>
        <w:rPr>
          <w:rFonts w:ascii="Calibri" w:hAnsi="Calibri"/>
        </w:rPr>
      </w:pPr>
      <w:r w:rsidRPr="00B47A64">
        <w:rPr>
          <w:rFonts w:ascii="Calibri" w:hAnsi="Calibri"/>
        </w:rPr>
        <w:t xml:space="preserve">1 Peter says you and I are the living stones, and Jesus is the cornerstone. The living stones are built on and around the cornerstone. He’s the foundation. That's the rock on which we stand as the person of Jesus. That's what we need. </w:t>
      </w:r>
    </w:p>
    <w:p w14:paraId="6D9AA962" w14:textId="77777777" w:rsidR="00B47A64" w:rsidRPr="00B47A64" w:rsidRDefault="00B47A64" w:rsidP="00B47A64">
      <w:pPr>
        <w:spacing w:line="276" w:lineRule="auto"/>
        <w:rPr>
          <w:rFonts w:ascii="Calibri" w:hAnsi="Calibri"/>
        </w:rPr>
      </w:pPr>
    </w:p>
    <w:p w14:paraId="6160FB8D" w14:textId="77777777" w:rsidR="00B47A64" w:rsidRPr="00B47A64" w:rsidRDefault="00B47A64" w:rsidP="00B47A64">
      <w:pPr>
        <w:spacing w:line="276" w:lineRule="auto"/>
        <w:rPr>
          <w:rFonts w:ascii="Calibri" w:hAnsi="Calibri"/>
        </w:rPr>
      </w:pPr>
      <w:r w:rsidRPr="00B47A64">
        <w:rPr>
          <w:rFonts w:ascii="Calibri" w:hAnsi="Calibri"/>
        </w:rPr>
        <w:t xml:space="preserve">In our early service this morning, people were committing their lives to Christ. Maybe you've never put your foot on the rock. At the end of our service this morning, I want to give you an opportunity to find that firm footing by placing your foot on the rock of Jesus. Would you do that today? </w:t>
      </w:r>
    </w:p>
    <w:p w14:paraId="609F403D" w14:textId="77777777" w:rsidR="00B47A64" w:rsidRPr="00B47A64" w:rsidRDefault="00B47A64" w:rsidP="00B47A64">
      <w:pPr>
        <w:spacing w:line="276" w:lineRule="auto"/>
        <w:rPr>
          <w:rFonts w:ascii="Calibri" w:hAnsi="Calibri"/>
        </w:rPr>
      </w:pPr>
    </w:p>
    <w:p w14:paraId="58705334" w14:textId="77777777" w:rsidR="00B47A64" w:rsidRPr="00B47A64" w:rsidRDefault="00B47A64" w:rsidP="00B47A64">
      <w:pPr>
        <w:spacing w:line="276" w:lineRule="auto"/>
        <w:rPr>
          <w:rFonts w:ascii="Calibri" w:hAnsi="Calibri"/>
        </w:rPr>
      </w:pPr>
      <w:r w:rsidRPr="00B47A64">
        <w:rPr>
          <w:rFonts w:ascii="Calibri" w:hAnsi="Calibri"/>
        </w:rPr>
        <w:t xml:space="preserve">God lifts us up, He puts our foot on a rock, and He gives us that firm foundation. </w:t>
      </w:r>
    </w:p>
    <w:p w14:paraId="6834D312" w14:textId="77777777" w:rsidR="00B47A64" w:rsidRPr="00B47A64" w:rsidRDefault="00B47A64" w:rsidP="00B47A64">
      <w:pPr>
        <w:spacing w:line="276" w:lineRule="auto"/>
        <w:rPr>
          <w:rFonts w:ascii="Calibri" w:hAnsi="Calibri"/>
        </w:rPr>
      </w:pPr>
    </w:p>
    <w:p w14:paraId="4D9249EE" w14:textId="77777777" w:rsidR="00B47A64" w:rsidRPr="00B47A64" w:rsidRDefault="00B47A64" w:rsidP="00B47A64">
      <w:pPr>
        <w:spacing w:line="276" w:lineRule="auto"/>
        <w:rPr>
          <w:rFonts w:ascii="Calibri" w:hAnsi="Calibri"/>
        </w:rPr>
      </w:pPr>
      <w:r w:rsidRPr="00B47A64">
        <w:rPr>
          <w:rFonts w:ascii="Calibri" w:hAnsi="Calibri"/>
        </w:rPr>
        <w:t xml:space="preserve">Jesus talked about the rock. In Matthew 7 He talked about two kinds of builders. There's some people that build their life on the sand and there's other people that build their life on the rock. When the storm comes, the people that built their life on the sand got a big surprise – everything crumbled. But the people that built their life on the rock withstood the storm. </w:t>
      </w:r>
    </w:p>
    <w:p w14:paraId="002B1AFD" w14:textId="77777777" w:rsidR="00B47A64" w:rsidRPr="00B47A64" w:rsidRDefault="00B47A64" w:rsidP="00B47A64">
      <w:pPr>
        <w:spacing w:line="276" w:lineRule="auto"/>
        <w:rPr>
          <w:rFonts w:ascii="Calibri" w:hAnsi="Calibri"/>
        </w:rPr>
      </w:pPr>
    </w:p>
    <w:p w14:paraId="10B70220" w14:textId="1A12912B" w:rsidR="00B47A64" w:rsidRPr="00B47A64" w:rsidRDefault="00B47A64" w:rsidP="00B47A64">
      <w:pPr>
        <w:spacing w:line="276" w:lineRule="auto"/>
        <w:rPr>
          <w:rFonts w:ascii="Calibri" w:hAnsi="Calibri"/>
        </w:rPr>
      </w:pPr>
      <w:r w:rsidRPr="00B47A64">
        <w:rPr>
          <w:rFonts w:ascii="Calibri" w:hAnsi="Calibri"/>
        </w:rPr>
        <w:lastRenderedPageBreak/>
        <w:t>Why do we need to stand on the rock? Because we have firm footing when adversity strikes. When there's hardship that comes our way, our foot is on the rock. Too many people today build their life</w:t>
      </w:r>
      <w:r w:rsidR="004E0A93">
        <w:rPr>
          <w:rFonts w:ascii="Calibri" w:hAnsi="Calibri"/>
        </w:rPr>
        <w:t xml:space="preserve">, </w:t>
      </w:r>
      <w:r w:rsidRPr="00B47A64">
        <w:rPr>
          <w:rFonts w:ascii="Calibri" w:hAnsi="Calibri"/>
        </w:rPr>
        <w:t>their families</w:t>
      </w:r>
      <w:r w:rsidR="004E0A93">
        <w:rPr>
          <w:rFonts w:ascii="Calibri" w:hAnsi="Calibri"/>
        </w:rPr>
        <w:t xml:space="preserve">, </w:t>
      </w:r>
      <w:r w:rsidRPr="00B47A64">
        <w:rPr>
          <w:rFonts w:ascii="Calibri" w:hAnsi="Calibri"/>
        </w:rPr>
        <w:t xml:space="preserve">their identities on </w:t>
      </w:r>
      <w:r w:rsidR="004E0A93">
        <w:rPr>
          <w:rFonts w:ascii="Calibri" w:hAnsi="Calibri"/>
        </w:rPr>
        <w:t>the wrong things. W</w:t>
      </w:r>
      <w:r w:rsidRPr="00B47A64">
        <w:rPr>
          <w:rFonts w:ascii="Calibri" w:hAnsi="Calibri"/>
        </w:rPr>
        <w:t xml:space="preserve">e should be building around the person of Jesus, the rock. Our foot is on the rock. That's the firm place to stand. I don't want to stand in the miry clay, in the mud. I don't want to sink anymore. I got to stand on the rock. </w:t>
      </w:r>
    </w:p>
    <w:p w14:paraId="57D95187" w14:textId="77777777" w:rsidR="00B47A64" w:rsidRPr="00B47A64" w:rsidRDefault="00B47A64" w:rsidP="00B47A64">
      <w:pPr>
        <w:spacing w:line="276" w:lineRule="auto"/>
        <w:rPr>
          <w:rFonts w:ascii="Calibri" w:hAnsi="Calibri"/>
        </w:rPr>
      </w:pPr>
    </w:p>
    <w:p w14:paraId="47199053" w14:textId="77777777" w:rsidR="00B47A64" w:rsidRPr="00B47A64" w:rsidRDefault="00B47A64" w:rsidP="00B47A64">
      <w:pPr>
        <w:spacing w:line="276" w:lineRule="auto"/>
        <w:rPr>
          <w:rFonts w:ascii="Calibri" w:hAnsi="Calibri"/>
        </w:rPr>
      </w:pPr>
      <w:r w:rsidRPr="00B47A64">
        <w:rPr>
          <w:rFonts w:ascii="Calibri" w:hAnsi="Calibri"/>
        </w:rPr>
        <w:t>“The LORD is my rock, my fortress, and my savior; my God is my rock, in whom I find protection. He is my shield, the power that saves me, and my place of safety” (Psalm 18:2).</w:t>
      </w:r>
    </w:p>
    <w:p w14:paraId="3AC29BDD" w14:textId="77777777" w:rsidR="00B47A64" w:rsidRPr="00B47A64" w:rsidRDefault="00B47A64" w:rsidP="00B47A64">
      <w:pPr>
        <w:spacing w:line="276" w:lineRule="auto"/>
        <w:rPr>
          <w:rFonts w:ascii="Calibri" w:hAnsi="Calibri"/>
        </w:rPr>
      </w:pPr>
    </w:p>
    <w:p w14:paraId="56E253B6" w14:textId="77777777" w:rsidR="00B47A64" w:rsidRPr="00B47A64" w:rsidRDefault="00B47A64" w:rsidP="00B47A64">
      <w:pPr>
        <w:spacing w:line="276" w:lineRule="auto"/>
        <w:rPr>
          <w:rFonts w:ascii="Calibri" w:hAnsi="Calibri"/>
        </w:rPr>
      </w:pPr>
      <w:r w:rsidRPr="00B47A64">
        <w:rPr>
          <w:rFonts w:ascii="Calibri" w:hAnsi="Calibri"/>
        </w:rPr>
        <w:t>Isn’t that beautiful? Some of us should memorize that verse this week because of what you're going through today. God is your rock today.</w:t>
      </w:r>
    </w:p>
    <w:p w14:paraId="43B25292" w14:textId="77777777" w:rsidR="00B47A64" w:rsidRPr="00B47A64" w:rsidRDefault="00B47A64" w:rsidP="00B47A64">
      <w:pPr>
        <w:spacing w:line="276" w:lineRule="auto"/>
        <w:rPr>
          <w:rFonts w:ascii="Calibri" w:hAnsi="Calibri"/>
        </w:rPr>
      </w:pPr>
    </w:p>
    <w:p w14:paraId="2B1682A2" w14:textId="77777777" w:rsidR="00B47A64" w:rsidRPr="00B47A64" w:rsidRDefault="00B47A64" w:rsidP="00B47A64">
      <w:pPr>
        <w:spacing w:line="276" w:lineRule="auto"/>
        <w:rPr>
          <w:rFonts w:ascii="Calibri" w:hAnsi="Calibri"/>
        </w:rPr>
      </w:pPr>
      <w:r w:rsidRPr="00B47A64">
        <w:rPr>
          <w:rFonts w:ascii="Calibri" w:hAnsi="Calibri"/>
        </w:rPr>
        <w:t xml:space="preserve">You may be the kind of person that just feels like you're crumbling away. Being successful in life, getting up out of the pit is not about how strong you are, it's about how strong the foundation on which you're standing is. There is a difference. A lot of people think the solution is “I just need to be tougher.” I want to tell you today you got to stand in a better place. You got to stand on the rock. </w:t>
      </w:r>
    </w:p>
    <w:p w14:paraId="199E414B" w14:textId="77777777" w:rsidR="00B47A64" w:rsidRPr="00B47A64" w:rsidRDefault="00B47A64" w:rsidP="00B47A64">
      <w:pPr>
        <w:spacing w:line="276" w:lineRule="auto"/>
        <w:rPr>
          <w:rFonts w:ascii="Calibri" w:hAnsi="Calibri"/>
        </w:rPr>
      </w:pPr>
    </w:p>
    <w:p w14:paraId="673B95D0" w14:textId="77777777" w:rsidR="00B47A64" w:rsidRPr="00B47A64" w:rsidRDefault="00B47A64" w:rsidP="00B47A64">
      <w:pPr>
        <w:spacing w:line="276" w:lineRule="auto"/>
        <w:rPr>
          <w:rFonts w:ascii="Calibri" w:hAnsi="Calibri"/>
        </w:rPr>
      </w:pPr>
      <w:r w:rsidRPr="00B47A64">
        <w:rPr>
          <w:rFonts w:ascii="Calibri" w:hAnsi="Calibri"/>
        </w:rPr>
        <w:t xml:space="preserve">I wait patiently for the Lord. The Lord hears my cry, lifts me up, puts my foot on a rock, and then finally puts a new song in my mouth. </w:t>
      </w:r>
    </w:p>
    <w:p w14:paraId="73EF35E9" w14:textId="77777777" w:rsidR="00B47A64" w:rsidRPr="00B47A64" w:rsidRDefault="00B47A64" w:rsidP="00B47A64">
      <w:pPr>
        <w:spacing w:line="276" w:lineRule="auto"/>
        <w:rPr>
          <w:rFonts w:ascii="Calibri" w:hAnsi="Calibri"/>
        </w:rPr>
      </w:pPr>
    </w:p>
    <w:p w14:paraId="3AF41452" w14:textId="2C604C6E" w:rsidR="00B47A64" w:rsidRPr="00B47A64" w:rsidRDefault="004E0A93" w:rsidP="00B47A64">
      <w:pPr>
        <w:spacing w:line="276" w:lineRule="auto"/>
        <w:rPr>
          <w:rFonts w:ascii="Calibri" w:hAnsi="Calibri"/>
          <w:b/>
          <w:bCs/>
        </w:rPr>
      </w:pPr>
      <w:r>
        <w:rPr>
          <w:rFonts w:ascii="Calibri" w:hAnsi="Calibri"/>
          <w:b/>
          <w:bCs/>
        </w:rPr>
        <w:t>D</w:t>
      </w:r>
      <w:r w:rsidR="00B47A64" w:rsidRPr="00B47A64">
        <w:rPr>
          <w:rFonts w:ascii="Calibri" w:hAnsi="Calibri"/>
          <w:b/>
          <w:bCs/>
        </w:rPr>
        <w:t>. He Gives Me A New Song</w:t>
      </w:r>
      <w:r>
        <w:rPr>
          <w:rFonts w:ascii="Calibri" w:hAnsi="Calibri"/>
          <w:b/>
          <w:bCs/>
        </w:rPr>
        <w:t>.</w:t>
      </w:r>
    </w:p>
    <w:p w14:paraId="40BC5E30" w14:textId="77777777" w:rsidR="00B47A64" w:rsidRPr="00B47A64" w:rsidRDefault="00B47A64" w:rsidP="00B47A64">
      <w:pPr>
        <w:spacing w:line="276" w:lineRule="auto"/>
        <w:rPr>
          <w:rFonts w:ascii="Calibri" w:hAnsi="Calibri"/>
        </w:rPr>
      </w:pPr>
    </w:p>
    <w:p w14:paraId="15762D75" w14:textId="77777777" w:rsidR="00B47A64" w:rsidRPr="00B47A64" w:rsidRDefault="00B47A64" w:rsidP="00B47A64">
      <w:pPr>
        <w:spacing w:line="276" w:lineRule="auto"/>
        <w:rPr>
          <w:rFonts w:ascii="Calibri" w:hAnsi="Calibri"/>
        </w:rPr>
      </w:pPr>
      <w:r w:rsidRPr="00B47A64">
        <w:rPr>
          <w:rFonts w:ascii="Calibri" w:hAnsi="Calibri"/>
        </w:rPr>
        <w:t>“He put a new song in my mouth, a hymn of praise to our God. Many will see and fear the Lord and put their trust in him” (Psalm 40:3).</w:t>
      </w:r>
    </w:p>
    <w:p w14:paraId="71BAA90F" w14:textId="77777777" w:rsidR="00B47A64" w:rsidRPr="00B47A64" w:rsidRDefault="00B47A64" w:rsidP="00B47A64">
      <w:pPr>
        <w:spacing w:line="276" w:lineRule="auto"/>
        <w:rPr>
          <w:rFonts w:ascii="Calibri" w:hAnsi="Calibri"/>
        </w:rPr>
      </w:pPr>
    </w:p>
    <w:p w14:paraId="20F49033" w14:textId="77777777" w:rsidR="00B47A64" w:rsidRPr="00B47A64" w:rsidRDefault="00B47A64" w:rsidP="00B47A64">
      <w:pPr>
        <w:spacing w:line="276" w:lineRule="auto"/>
        <w:rPr>
          <w:rFonts w:ascii="Calibri" w:hAnsi="Calibri"/>
        </w:rPr>
      </w:pPr>
      <w:r w:rsidRPr="00B47A64">
        <w:rPr>
          <w:rFonts w:ascii="Calibri" w:hAnsi="Calibri"/>
        </w:rPr>
        <w:t>Having a new song in our mouth. Maybe you wonder, “Ryan, what is a new song in our mouth?” A new song is when God is doing something new in your life, when God is unveiling a new chapter, a new beginning in your life.</w:t>
      </w:r>
    </w:p>
    <w:p w14:paraId="614CAFCB" w14:textId="77777777" w:rsidR="00B47A64" w:rsidRPr="00B47A64" w:rsidRDefault="00B47A64" w:rsidP="00B47A64">
      <w:pPr>
        <w:spacing w:line="276" w:lineRule="auto"/>
        <w:rPr>
          <w:rFonts w:ascii="Calibri" w:hAnsi="Calibri"/>
        </w:rPr>
      </w:pPr>
    </w:p>
    <w:p w14:paraId="5600F296" w14:textId="40DE5A5D" w:rsidR="00B47A64" w:rsidRPr="00B47A64" w:rsidRDefault="00B47A64" w:rsidP="00B47A64">
      <w:pPr>
        <w:spacing w:line="276" w:lineRule="auto"/>
        <w:rPr>
          <w:rFonts w:ascii="Calibri" w:hAnsi="Calibri"/>
        </w:rPr>
      </w:pPr>
      <w:r w:rsidRPr="00B47A64">
        <w:rPr>
          <w:rFonts w:ascii="Calibri" w:hAnsi="Calibri"/>
        </w:rPr>
        <w:t xml:space="preserve">Keep in mind David was a songwriter. David was an artist. I think if David would have been a novelist or a writer, he might have said, “God gave me a new </w:t>
      </w:r>
      <w:r w:rsidR="00313FBB">
        <w:rPr>
          <w:rFonts w:ascii="Calibri" w:hAnsi="Calibri"/>
        </w:rPr>
        <w:t>story</w:t>
      </w:r>
      <w:r w:rsidRPr="00B47A64">
        <w:rPr>
          <w:rFonts w:ascii="Calibri" w:hAnsi="Calibri"/>
        </w:rPr>
        <w:t xml:space="preserve">.” How does that apply to us? It means God is doing something new in your life. There's a new chapter, there's a new song, there's a new opportunity. God is taking you to a place you've never been before. He's lifting you up out of the pit. When you see where God has brought you from and what God has brought you out of, all you can do is return praise to Him. </w:t>
      </w:r>
    </w:p>
    <w:p w14:paraId="7D673749" w14:textId="77777777" w:rsidR="00B47A64" w:rsidRPr="00B47A64" w:rsidRDefault="00B47A64" w:rsidP="00B47A64">
      <w:pPr>
        <w:spacing w:line="276" w:lineRule="auto"/>
        <w:rPr>
          <w:rFonts w:ascii="Calibri" w:hAnsi="Calibri"/>
        </w:rPr>
      </w:pPr>
    </w:p>
    <w:p w14:paraId="7BC0E0B4" w14:textId="77777777" w:rsidR="00B47A64" w:rsidRPr="00B47A64" w:rsidRDefault="00B47A64" w:rsidP="00B47A64">
      <w:pPr>
        <w:spacing w:line="276" w:lineRule="auto"/>
        <w:rPr>
          <w:rFonts w:ascii="Calibri" w:hAnsi="Calibri"/>
        </w:rPr>
      </w:pPr>
      <w:r w:rsidRPr="00B47A64">
        <w:rPr>
          <w:rFonts w:ascii="Calibri" w:hAnsi="Calibri"/>
        </w:rPr>
        <w:t xml:space="preserve">Notice he says “a hymn of praise.” We ought to be giving God praise for all of the great things that He has done. Look at your own life. Look at your own spiritual journey. The things that God brought you out of. All we can do is respond in praise and worship to Him. Our gratitude to Him is great. It's a new song. </w:t>
      </w:r>
    </w:p>
    <w:p w14:paraId="31795CE4" w14:textId="77777777" w:rsidR="00B47A64" w:rsidRPr="00B47A64" w:rsidRDefault="00B47A64" w:rsidP="00B47A64">
      <w:pPr>
        <w:spacing w:line="276" w:lineRule="auto"/>
        <w:rPr>
          <w:rFonts w:ascii="Calibri" w:hAnsi="Calibri"/>
        </w:rPr>
      </w:pPr>
    </w:p>
    <w:p w14:paraId="17ED6847" w14:textId="6FBFB6F1" w:rsidR="00B47A64" w:rsidRPr="00B47A64" w:rsidRDefault="00B47A64" w:rsidP="00B47A64">
      <w:pPr>
        <w:spacing w:line="276" w:lineRule="auto"/>
        <w:rPr>
          <w:rFonts w:ascii="Calibri" w:hAnsi="Calibri"/>
        </w:rPr>
      </w:pPr>
      <w:r w:rsidRPr="00B47A64">
        <w:rPr>
          <w:rFonts w:ascii="Calibri" w:hAnsi="Calibri"/>
        </w:rPr>
        <w:t xml:space="preserve">I want to say this boldly and strongly. If you've been in the pit, if you will wait patiently for the Lord, God will put a new song in your mouth. God will put a new dream in your heart. God will put new things before you that you didn't even think were possible. Because He's hearing your cry. He is lifting you up. He is putting your foot on the rock and He is putting a new song in your mouth. </w:t>
      </w:r>
    </w:p>
    <w:p w14:paraId="09C63048" w14:textId="77777777" w:rsidR="00B47A64" w:rsidRPr="00B47A64" w:rsidRDefault="00B47A64" w:rsidP="00B47A64">
      <w:pPr>
        <w:spacing w:line="276" w:lineRule="auto"/>
        <w:rPr>
          <w:rFonts w:ascii="Calibri" w:hAnsi="Calibri"/>
        </w:rPr>
      </w:pPr>
    </w:p>
    <w:p w14:paraId="1336EE62" w14:textId="77777777" w:rsidR="00B47A64" w:rsidRPr="00B47A64" w:rsidRDefault="00B47A64" w:rsidP="00B47A64">
      <w:pPr>
        <w:spacing w:line="276" w:lineRule="auto"/>
        <w:rPr>
          <w:rFonts w:ascii="Calibri" w:hAnsi="Calibri"/>
        </w:rPr>
      </w:pPr>
      <w:r w:rsidRPr="00B47A64">
        <w:rPr>
          <w:rFonts w:ascii="Calibri" w:hAnsi="Calibri"/>
        </w:rPr>
        <w:t xml:space="preserve">I love to say this: great songs have great inspiration. You got to have great inspiration to write a great song. </w:t>
      </w:r>
    </w:p>
    <w:p w14:paraId="3D63F03B" w14:textId="77777777" w:rsidR="00B47A64" w:rsidRPr="00B47A64" w:rsidRDefault="00B47A64" w:rsidP="00B47A64">
      <w:pPr>
        <w:spacing w:line="276" w:lineRule="auto"/>
        <w:rPr>
          <w:rFonts w:ascii="Calibri" w:hAnsi="Calibri"/>
        </w:rPr>
      </w:pPr>
    </w:p>
    <w:p w14:paraId="3E03DDFA" w14:textId="77777777" w:rsidR="00B47A64" w:rsidRPr="00B47A64" w:rsidRDefault="00B47A64" w:rsidP="00B47A64">
      <w:pPr>
        <w:spacing w:line="276" w:lineRule="auto"/>
        <w:rPr>
          <w:rFonts w:ascii="Calibri" w:hAnsi="Calibri"/>
        </w:rPr>
      </w:pPr>
      <w:r w:rsidRPr="00B47A64">
        <w:rPr>
          <w:rFonts w:ascii="Calibri" w:hAnsi="Calibri"/>
        </w:rPr>
        <w:t xml:space="preserve">Justin Bieber was talking about his new album. Do you know where he got the inspiration for three of his songs? His original heartthrob, Selena Gomez. That's what he did. He started thinking about how beautiful and how wonderful she was. The words just started flowing. Inspiration. </w:t>
      </w:r>
    </w:p>
    <w:p w14:paraId="356791CB" w14:textId="77777777" w:rsidR="00B47A64" w:rsidRPr="00B47A64" w:rsidRDefault="00B47A64" w:rsidP="00B47A64">
      <w:pPr>
        <w:spacing w:line="276" w:lineRule="auto"/>
        <w:rPr>
          <w:rFonts w:ascii="Calibri" w:hAnsi="Calibri"/>
        </w:rPr>
      </w:pPr>
    </w:p>
    <w:p w14:paraId="6150E7A5" w14:textId="77777777" w:rsidR="00B47A64" w:rsidRPr="00B47A64" w:rsidRDefault="00B47A64" w:rsidP="00B47A64">
      <w:pPr>
        <w:spacing w:line="276" w:lineRule="auto"/>
        <w:rPr>
          <w:rFonts w:ascii="Calibri" w:hAnsi="Calibri"/>
        </w:rPr>
      </w:pPr>
      <w:r w:rsidRPr="00B47A64">
        <w:rPr>
          <w:rFonts w:ascii="Calibri" w:hAnsi="Calibri"/>
        </w:rPr>
        <w:t>Michael Jackson. Do you remember when he wrote “Billie Jean”? “Billie Jean is not my lover.” Oh, that was a classic. I know you know “Billie Jean.” Michael Jackson was so inspired. He says he was driving down the highway, he was trying to write the words down. Legend has it (I don't know if this is true or not, but I did read it on the internet so it's probably true), he was writing down the words to “Billie Jean” and he was so inspired he didn't realize that his car was on fire. Finally a motorcycle guy pulled up beside him and pointed it out and waved him over. He says it saved his life. I don't know if that's true. He was in a moment of inspiration.</w:t>
      </w:r>
    </w:p>
    <w:p w14:paraId="77D3890B" w14:textId="77777777" w:rsidR="00B47A64" w:rsidRPr="00B47A64" w:rsidRDefault="00B47A64" w:rsidP="00B47A64">
      <w:pPr>
        <w:spacing w:line="276" w:lineRule="auto"/>
        <w:rPr>
          <w:rFonts w:ascii="Calibri" w:hAnsi="Calibri"/>
        </w:rPr>
      </w:pPr>
    </w:p>
    <w:p w14:paraId="093D5E9D" w14:textId="77777777" w:rsidR="00B47A64" w:rsidRPr="00B47A64" w:rsidRDefault="00B47A64" w:rsidP="00B47A64">
      <w:pPr>
        <w:spacing w:line="276" w:lineRule="auto"/>
        <w:rPr>
          <w:rFonts w:ascii="Calibri" w:hAnsi="Calibri"/>
        </w:rPr>
      </w:pPr>
      <w:r w:rsidRPr="00B47A64">
        <w:rPr>
          <w:rFonts w:ascii="Calibri" w:hAnsi="Calibri"/>
        </w:rPr>
        <w:t xml:space="preserve">Billy Joel. Do you guys remember that song “Uptown Girl”? Great 80’s classic. He wrote that for Elle Macpherson, the supermodel at the time. Wow. Great inspiration. Great lyrics. </w:t>
      </w:r>
    </w:p>
    <w:p w14:paraId="12636B01" w14:textId="77777777" w:rsidR="00B47A64" w:rsidRPr="00B47A64" w:rsidRDefault="00B47A64" w:rsidP="00B47A64">
      <w:pPr>
        <w:spacing w:line="276" w:lineRule="auto"/>
        <w:rPr>
          <w:rFonts w:ascii="Calibri" w:hAnsi="Calibri"/>
        </w:rPr>
      </w:pPr>
    </w:p>
    <w:p w14:paraId="0B0CC129" w14:textId="77777777" w:rsidR="00B47A64" w:rsidRPr="00B47A64" w:rsidRDefault="00B47A64" w:rsidP="00B47A64">
      <w:pPr>
        <w:spacing w:line="276" w:lineRule="auto"/>
        <w:rPr>
          <w:rFonts w:ascii="Calibri" w:hAnsi="Calibri"/>
        </w:rPr>
      </w:pPr>
      <w:r w:rsidRPr="00B47A64">
        <w:rPr>
          <w:rFonts w:ascii="Calibri" w:hAnsi="Calibri"/>
        </w:rPr>
        <w:t xml:space="preserve">I want to submit to you today that we have the greatest inspiration of all. It's the goodness and the kindness and the power of God in our lives. As a response to that, all we can do is worship Him. All we can do is give Him praise. All we can do is give Him honor because of His magnificence and because of the miracles that He's done in our lives. Because God has delivered us from the pit of despair. He's put our foot on a rock and He's put a new song in our </w:t>
      </w:r>
      <w:r w:rsidRPr="00B47A64">
        <w:rPr>
          <w:rFonts w:ascii="Calibri" w:hAnsi="Calibri"/>
        </w:rPr>
        <w:lastRenderedPageBreak/>
        <w:t xml:space="preserve">mouth. God has done things in our lives we didn't even think was possible. That's why we had that new song. </w:t>
      </w:r>
    </w:p>
    <w:p w14:paraId="035AF36D" w14:textId="77777777" w:rsidR="00B47A64" w:rsidRPr="00B47A64" w:rsidRDefault="00B47A64" w:rsidP="00B47A64">
      <w:pPr>
        <w:spacing w:line="276" w:lineRule="auto"/>
        <w:rPr>
          <w:rFonts w:ascii="Calibri" w:hAnsi="Calibri"/>
        </w:rPr>
      </w:pPr>
    </w:p>
    <w:p w14:paraId="5339528C" w14:textId="77777777" w:rsidR="00B47A64" w:rsidRPr="00B47A64" w:rsidRDefault="00B47A64" w:rsidP="00B47A64">
      <w:pPr>
        <w:spacing w:line="276" w:lineRule="auto"/>
        <w:rPr>
          <w:rFonts w:ascii="Calibri" w:hAnsi="Calibri"/>
        </w:rPr>
      </w:pPr>
      <w:r w:rsidRPr="00B47A64">
        <w:rPr>
          <w:rFonts w:ascii="Calibri" w:hAnsi="Calibri"/>
        </w:rPr>
        <w:t>We've been singing that song lately, “Good, Good Father.” That's a great song, isn't it? I don't know if that's good grammar. “Good, Good Father.” It’s great theology, though.</w:t>
      </w:r>
    </w:p>
    <w:p w14:paraId="5920964E" w14:textId="77777777" w:rsidR="00B47A64" w:rsidRPr="00B47A64" w:rsidRDefault="00B47A64" w:rsidP="00B47A64">
      <w:pPr>
        <w:spacing w:line="276" w:lineRule="auto"/>
        <w:rPr>
          <w:rFonts w:ascii="Calibri" w:hAnsi="Calibri"/>
        </w:rPr>
      </w:pPr>
    </w:p>
    <w:p w14:paraId="5233192F" w14:textId="28DA3D41" w:rsidR="00B47A64" w:rsidRPr="00B47A64" w:rsidRDefault="00B47A64" w:rsidP="00B47A64">
      <w:pPr>
        <w:spacing w:line="276" w:lineRule="auto"/>
        <w:rPr>
          <w:rFonts w:ascii="Calibri" w:hAnsi="Calibri"/>
        </w:rPr>
      </w:pPr>
      <w:r w:rsidRPr="00B47A64">
        <w:rPr>
          <w:rFonts w:ascii="Calibri" w:hAnsi="Calibri"/>
        </w:rPr>
        <w:t xml:space="preserve">It's almost like when you think about the greatness of God, saying, “Good Father” is almost like that's not enough. He is a good, good Father. What's interesting, one of the writers of that song was sharing his story a little bit. I heard this recently. He grew up without a dad. He began to understand the character and the nature of </w:t>
      </w:r>
      <w:proofErr w:type="gramStart"/>
      <w:r w:rsidRPr="00B47A64">
        <w:rPr>
          <w:rFonts w:ascii="Calibri" w:hAnsi="Calibri"/>
        </w:rPr>
        <w:t>God</w:t>
      </w:r>
      <w:proofErr w:type="gramEnd"/>
      <w:r w:rsidRPr="00B47A64">
        <w:rPr>
          <w:rFonts w:ascii="Calibri" w:hAnsi="Calibri"/>
        </w:rPr>
        <w:t xml:space="preserve"> and that God was a loving Father. When he began to understand that about the heart of God, God began to put a new song in his mouth. He wrote the words to the song “Good, Good Father,” which is a song that's all about the goodness of our Father God. Isn’t that beautiful?</w:t>
      </w:r>
    </w:p>
    <w:p w14:paraId="0D59FAAA" w14:textId="77777777" w:rsidR="00B47A64" w:rsidRPr="00B47A64" w:rsidRDefault="00B47A64" w:rsidP="00B47A64">
      <w:pPr>
        <w:spacing w:line="276" w:lineRule="auto"/>
        <w:rPr>
          <w:rFonts w:ascii="Calibri" w:hAnsi="Calibri"/>
        </w:rPr>
      </w:pPr>
    </w:p>
    <w:p w14:paraId="4FF21663" w14:textId="77777777" w:rsidR="00B47A64" w:rsidRPr="00B47A64" w:rsidRDefault="00B47A64" w:rsidP="00B47A64">
      <w:pPr>
        <w:spacing w:line="276" w:lineRule="auto"/>
        <w:rPr>
          <w:rFonts w:ascii="Calibri" w:hAnsi="Calibri"/>
        </w:rPr>
      </w:pPr>
      <w:r w:rsidRPr="00B47A64">
        <w:rPr>
          <w:rFonts w:ascii="Calibri" w:hAnsi="Calibri"/>
        </w:rPr>
        <w:t>I believe today God is putting new words in your mouth, He's putting new dreams in your heart. He's helping you to dream again and to see that your life does not have to be marked by the pit. What you're going through today and where you have been is going to cause you to turn to God in praise and say, “God has put a new song in my mouth.” Church, let's be the people that are waiting on God so that He can hear our cry, lift us up, put our foot on a rock, and put a new song in our mouth.</w:t>
      </w:r>
    </w:p>
    <w:p w14:paraId="1551AA83" w14:textId="77777777" w:rsidR="00B47A64" w:rsidRPr="00B47A64" w:rsidRDefault="00B47A64" w:rsidP="00B47A64">
      <w:pPr>
        <w:spacing w:line="276" w:lineRule="auto"/>
        <w:rPr>
          <w:rFonts w:ascii="Calibri" w:hAnsi="Calibri"/>
        </w:rPr>
      </w:pPr>
    </w:p>
    <w:p w14:paraId="1EDEE66E" w14:textId="79B291D3" w:rsidR="00B47A64" w:rsidRPr="00B47A64" w:rsidRDefault="00B47A64" w:rsidP="00B47A64">
      <w:pPr>
        <w:spacing w:line="276" w:lineRule="auto"/>
        <w:rPr>
          <w:rFonts w:ascii="Calibri" w:hAnsi="Calibri"/>
          <w:sz w:val="28"/>
          <w:szCs w:val="28"/>
        </w:rPr>
      </w:pPr>
      <w:r w:rsidRPr="00B47A64">
        <w:rPr>
          <w:rFonts w:ascii="Calibri" w:hAnsi="Calibri"/>
        </w:rPr>
        <w:br w:type="page"/>
      </w:r>
      <w:r w:rsidRPr="00B47A64">
        <w:rPr>
          <w:rFonts w:ascii="Calibri" w:hAnsi="Calibri"/>
          <w:b/>
          <w:bCs/>
          <w:sz w:val="28"/>
          <w:szCs w:val="28"/>
          <w:u w:val="single"/>
        </w:rPr>
        <w:lastRenderedPageBreak/>
        <w:t>OUTLINE</w:t>
      </w:r>
    </w:p>
    <w:p w14:paraId="683AC7C6" w14:textId="77777777" w:rsidR="00B47A64" w:rsidRPr="00B47A64" w:rsidRDefault="00B47A64" w:rsidP="00B47A64">
      <w:pPr>
        <w:spacing w:line="276" w:lineRule="auto"/>
        <w:rPr>
          <w:rFonts w:ascii="Calibri" w:hAnsi="Calibri"/>
        </w:rPr>
      </w:pPr>
    </w:p>
    <w:p w14:paraId="320EF183" w14:textId="77777777" w:rsidR="00B47A64" w:rsidRPr="00B47A64" w:rsidRDefault="00B47A64" w:rsidP="00B47A64">
      <w:pPr>
        <w:spacing w:line="276" w:lineRule="auto"/>
        <w:rPr>
          <w:rFonts w:ascii="Calibri" w:hAnsi="Calibri"/>
          <w:i/>
          <w:iCs/>
        </w:rPr>
      </w:pPr>
      <w:r w:rsidRPr="00B47A64">
        <w:rPr>
          <w:rFonts w:ascii="Calibri" w:hAnsi="Calibri"/>
          <w:i/>
          <w:iCs/>
        </w:rPr>
        <w:t>WHEN LIFE IS THE PITS I…</w:t>
      </w:r>
    </w:p>
    <w:p w14:paraId="02540EBA" w14:textId="77777777" w:rsidR="00B47A64" w:rsidRPr="00B47A64" w:rsidRDefault="00B47A64" w:rsidP="00B47A64">
      <w:pPr>
        <w:spacing w:line="276" w:lineRule="auto"/>
        <w:rPr>
          <w:rFonts w:ascii="Calibri" w:hAnsi="Calibri"/>
        </w:rPr>
      </w:pPr>
    </w:p>
    <w:p w14:paraId="6DC5AAC4" w14:textId="77777777" w:rsidR="00B47A64" w:rsidRPr="00B47A64" w:rsidRDefault="00B47A64" w:rsidP="00B47A64">
      <w:pPr>
        <w:spacing w:line="276" w:lineRule="auto"/>
        <w:rPr>
          <w:rFonts w:ascii="Calibri" w:hAnsi="Calibri"/>
          <w:b/>
          <w:bCs/>
        </w:rPr>
      </w:pPr>
      <w:r w:rsidRPr="00B47A64">
        <w:rPr>
          <w:rFonts w:ascii="Calibri" w:hAnsi="Calibri"/>
          <w:b/>
          <w:bCs/>
        </w:rPr>
        <w:t xml:space="preserve">1. Wait Patiently </w:t>
      </w:r>
      <w:proofErr w:type="gramStart"/>
      <w:r w:rsidRPr="00B47A64">
        <w:rPr>
          <w:rFonts w:ascii="Calibri" w:hAnsi="Calibri"/>
          <w:b/>
          <w:bCs/>
        </w:rPr>
        <w:t>For</w:t>
      </w:r>
      <w:proofErr w:type="gramEnd"/>
      <w:r w:rsidRPr="00B47A64">
        <w:rPr>
          <w:rFonts w:ascii="Calibri" w:hAnsi="Calibri"/>
          <w:b/>
          <w:bCs/>
        </w:rPr>
        <w:t xml:space="preserve"> The Lord.</w:t>
      </w:r>
    </w:p>
    <w:p w14:paraId="5335200F" w14:textId="77777777" w:rsidR="00B47A64" w:rsidRPr="00B47A64" w:rsidRDefault="00B47A64" w:rsidP="00B47A64">
      <w:pPr>
        <w:spacing w:line="276" w:lineRule="auto"/>
        <w:rPr>
          <w:rFonts w:ascii="Calibri" w:hAnsi="Calibri"/>
        </w:rPr>
      </w:pPr>
    </w:p>
    <w:p w14:paraId="381BBDC9" w14:textId="77777777" w:rsidR="00B47A64" w:rsidRPr="00B47A64" w:rsidRDefault="00B47A64" w:rsidP="00B47A64">
      <w:pPr>
        <w:spacing w:line="276" w:lineRule="auto"/>
        <w:rPr>
          <w:rFonts w:ascii="Calibri" w:hAnsi="Calibri"/>
        </w:rPr>
      </w:pPr>
      <w:r w:rsidRPr="00B47A64">
        <w:rPr>
          <w:rFonts w:ascii="Calibri" w:hAnsi="Calibri"/>
        </w:rPr>
        <w:t>I waited patiently for the Lord to help me, and he turned to me and heard my cry. Psalm 40:1 (NLT)</w:t>
      </w:r>
    </w:p>
    <w:p w14:paraId="1B4C95CC" w14:textId="77777777" w:rsidR="00B47A64" w:rsidRPr="00B47A64" w:rsidRDefault="00B47A64" w:rsidP="00B47A64">
      <w:pPr>
        <w:spacing w:line="276" w:lineRule="auto"/>
        <w:rPr>
          <w:rFonts w:ascii="Calibri" w:hAnsi="Calibri"/>
        </w:rPr>
      </w:pPr>
    </w:p>
    <w:p w14:paraId="641B7B6A" w14:textId="17BDADB9" w:rsidR="00B47A64" w:rsidRPr="00B47A64" w:rsidRDefault="00B47A64" w:rsidP="00B47A64">
      <w:pPr>
        <w:spacing w:line="276" w:lineRule="auto"/>
        <w:rPr>
          <w:rFonts w:ascii="Calibri" w:hAnsi="Calibri"/>
          <w:i/>
          <w:iCs/>
        </w:rPr>
      </w:pPr>
      <w:r w:rsidRPr="00B47A64">
        <w:rPr>
          <w:rFonts w:ascii="Calibri" w:hAnsi="Calibri"/>
          <w:i/>
          <w:iCs/>
        </w:rPr>
        <w:t xml:space="preserve">WHEN I WAIT </w:t>
      </w:r>
      <w:r w:rsidR="00B5050E">
        <w:rPr>
          <w:rFonts w:ascii="Calibri" w:hAnsi="Calibri"/>
          <w:i/>
          <w:iCs/>
        </w:rPr>
        <w:t xml:space="preserve">PATIENTLY </w:t>
      </w:r>
      <w:r w:rsidRPr="00B47A64">
        <w:rPr>
          <w:rFonts w:ascii="Calibri" w:hAnsi="Calibri"/>
          <w:i/>
          <w:iCs/>
        </w:rPr>
        <w:t>ON THE LORD…</w:t>
      </w:r>
    </w:p>
    <w:p w14:paraId="0D5A7637" w14:textId="77777777" w:rsidR="00B47A64" w:rsidRPr="00B47A64" w:rsidRDefault="00B47A64" w:rsidP="00B47A64">
      <w:pPr>
        <w:spacing w:line="276" w:lineRule="auto"/>
        <w:rPr>
          <w:rFonts w:ascii="Calibri" w:hAnsi="Calibri"/>
        </w:rPr>
      </w:pPr>
    </w:p>
    <w:p w14:paraId="6275D440" w14:textId="60D22E89" w:rsidR="00B47A64" w:rsidRPr="00B47A64" w:rsidRDefault="00B5050E" w:rsidP="00B47A64">
      <w:pPr>
        <w:spacing w:line="276" w:lineRule="auto"/>
        <w:rPr>
          <w:rFonts w:ascii="Calibri" w:hAnsi="Calibri"/>
          <w:b/>
          <w:bCs/>
        </w:rPr>
      </w:pPr>
      <w:r>
        <w:rPr>
          <w:rFonts w:ascii="Calibri" w:hAnsi="Calibri"/>
          <w:b/>
          <w:bCs/>
        </w:rPr>
        <w:t>A</w:t>
      </w:r>
      <w:r w:rsidR="00B47A64" w:rsidRPr="00B47A64">
        <w:rPr>
          <w:rFonts w:ascii="Calibri" w:hAnsi="Calibri"/>
          <w:b/>
          <w:bCs/>
        </w:rPr>
        <w:t>. He Hears My Cry</w:t>
      </w:r>
    </w:p>
    <w:p w14:paraId="5D5C84E6" w14:textId="77777777" w:rsidR="00B47A64" w:rsidRPr="00B47A64" w:rsidRDefault="00B47A64" w:rsidP="00B47A64">
      <w:pPr>
        <w:spacing w:line="276" w:lineRule="auto"/>
        <w:rPr>
          <w:rFonts w:ascii="Calibri" w:hAnsi="Calibri"/>
        </w:rPr>
      </w:pPr>
    </w:p>
    <w:p w14:paraId="416349BD" w14:textId="77777777" w:rsidR="00B47A64" w:rsidRPr="00B47A64" w:rsidRDefault="00B47A64" w:rsidP="00B47A64">
      <w:pPr>
        <w:spacing w:line="276" w:lineRule="auto"/>
        <w:rPr>
          <w:rFonts w:ascii="Calibri" w:hAnsi="Calibri"/>
        </w:rPr>
      </w:pPr>
      <w:r w:rsidRPr="00B47A64">
        <w:rPr>
          <w:rFonts w:ascii="Calibri" w:hAnsi="Calibri"/>
        </w:rPr>
        <w:t>I waited patiently for the Lord to help me, and he turned to me and heard my cry. Psalm 40:1 (NLT)</w:t>
      </w:r>
    </w:p>
    <w:p w14:paraId="1910BDDD" w14:textId="77777777" w:rsidR="00B47A64" w:rsidRPr="00B47A64" w:rsidRDefault="00B47A64" w:rsidP="00B47A64">
      <w:pPr>
        <w:spacing w:line="276" w:lineRule="auto"/>
        <w:rPr>
          <w:rFonts w:ascii="Calibri" w:hAnsi="Calibri"/>
        </w:rPr>
      </w:pPr>
    </w:p>
    <w:p w14:paraId="325097D6" w14:textId="6EFF7DD2" w:rsidR="00B47A64" w:rsidRPr="00B47A64" w:rsidRDefault="00B5050E" w:rsidP="00B47A64">
      <w:pPr>
        <w:spacing w:line="276" w:lineRule="auto"/>
        <w:rPr>
          <w:rFonts w:ascii="Calibri" w:hAnsi="Calibri"/>
          <w:b/>
          <w:bCs/>
        </w:rPr>
      </w:pPr>
      <w:r>
        <w:rPr>
          <w:rFonts w:ascii="Calibri" w:hAnsi="Calibri"/>
          <w:b/>
          <w:bCs/>
        </w:rPr>
        <w:t>B</w:t>
      </w:r>
      <w:r w:rsidR="00B47A64" w:rsidRPr="00B47A64">
        <w:rPr>
          <w:rFonts w:ascii="Calibri" w:hAnsi="Calibri"/>
          <w:b/>
          <w:bCs/>
        </w:rPr>
        <w:t>. He Lifts Me Up</w:t>
      </w:r>
    </w:p>
    <w:p w14:paraId="58DDAA55" w14:textId="77777777" w:rsidR="00B47A64" w:rsidRPr="00B47A64" w:rsidRDefault="00B47A64" w:rsidP="00B47A64">
      <w:pPr>
        <w:spacing w:line="276" w:lineRule="auto"/>
        <w:rPr>
          <w:rFonts w:ascii="Calibri" w:hAnsi="Calibri"/>
        </w:rPr>
      </w:pPr>
    </w:p>
    <w:p w14:paraId="4ADC648E" w14:textId="77777777" w:rsidR="00B47A64" w:rsidRPr="00B47A64" w:rsidRDefault="00B47A64" w:rsidP="00B47A64">
      <w:pPr>
        <w:spacing w:line="276" w:lineRule="auto"/>
        <w:rPr>
          <w:rFonts w:ascii="Calibri" w:hAnsi="Calibri"/>
        </w:rPr>
      </w:pPr>
      <w:r w:rsidRPr="00B47A64">
        <w:rPr>
          <w:rFonts w:ascii="Calibri" w:hAnsi="Calibri"/>
        </w:rPr>
        <w:t>He lifted me out of the pit of despair, out of the mud and the mire. Psalm 40:2 (NLT)</w:t>
      </w:r>
    </w:p>
    <w:p w14:paraId="040A8816" w14:textId="77777777" w:rsidR="00B47A64" w:rsidRPr="00B47A64" w:rsidRDefault="00B47A64" w:rsidP="00B47A64">
      <w:pPr>
        <w:spacing w:line="276" w:lineRule="auto"/>
        <w:rPr>
          <w:rFonts w:ascii="Calibri" w:hAnsi="Calibri"/>
        </w:rPr>
      </w:pPr>
    </w:p>
    <w:p w14:paraId="23136812" w14:textId="77777777" w:rsidR="00B47A64" w:rsidRPr="00B47A64" w:rsidRDefault="00B47A64" w:rsidP="00B47A64">
      <w:pPr>
        <w:spacing w:line="276" w:lineRule="auto"/>
        <w:rPr>
          <w:rFonts w:ascii="Calibri" w:hAnsi="Calibri"/>
        </w:rPr>
      </w:pPr>
      <w:r w:rsidRPr="00B47A64">
        <w:rPr>
          <w:rFonts w:ascii="Calibri" w:hAnsi="Calibri"/>
        </w:rPr>
        <w:t>“…and call on me in the day of trouble; I will deliver you, and you will honor me.” Psalm 50:15 (NIV)</w:t>
      </w:r>
    </w:p>
    <w:p w14:paraId="3A8C373B" w14:textId="77777777" w:rsidR="00B47A64" w:rsidRPr="00B47A64" w:rsidRDefault="00B47A64" w:rsidP="00B47A64">
      <w:pPr>
        <w:spacing w:line="276" w:lineRule="auto"/>
        <w:rPr>
          <w:rFonts w:ascii="Calibri" w:hAnsi="Calibri"/>
        </w:rPr>
      </w:pPr>
    </w:p>
    <w:p w14:paraId="302FB138" w14:textId="3805A1F0" w:rsidR="00B47A64" w:rsidRPr="00B47A64" w:rsidRDefault="00B5050E" w:rsidP="00B47A64">
      <w:pPr>
        <w:spacing w:line="276" w:lineRule="auto"/>
        <w:rPr>
          <w:rFonts w:ascii="Calibri" w:hAnsi="Calibri"/>
          <w:b/>
          <w:bCs/>
        </w:rPr>
      </w:pPr>
      <w:r>
        <w:rPr>
          <w:rFonts w:ascii="Calibri" w:hAnsi="Calibri"/>
          <w:b/>
          <w:bCs/>
        </w:rPr>
        <w:t>C</w:t>
      </w:r>
      <w:r w:rsidR="00B47A64" w:rsidRPr="00B47A64">
        <w:rPr>
          <w:rFonts w:ascii="Calibri" w:hAnsi="Calibri"/>
          <w:b/>
          <w:bCs/>
        </w:rPr>
        <w:t>. He Steadies My Steps</w:t>
      </w:r>
    </w:p>
    <w:p w14:paraId="30AE8291" w14:textId="77777777" w:rsidR="00B47A64" w:rsidRPr="00B47A64" w:rsidRDefault="00B47A64" w:rsidP="00B47A64">
      <w:pPr>
        <w:spacing w:line="276" w:lineRule="auto"/>
        <w:rPr>
          <w:rFonts w:ascii="Calibri" w:hAnsi="Calibri"/>
        </w:rPr>
      </w:pPr>
    </w:p>
    <w:p w14:paraId="31D3CA9F" w14:textId="77777777" w:rsidR="00B47A64" w:rsidRPr="00B47A64" w:rsidRDefault="00B47A64" w:rsidP="00B47A64">
      <w:pPr>
        <w:spacing w:line="276" w:lineRule="auto"/>
        <w:rPr>
          <w:rFonts w:ascii="Calibri" w:hAnsi="Calibri"/>
        </w:rPr>
      </w:pPr>
      <w:r w:rsidRPr="00B47A64">
        <w:rPr>
          <w:rFonts w:ascii="Calibri" w:hAnsi="Calibri"/>
        </w:rPr>
        <w:t>He set my feet on a rock and gave me a firm place to stand. Psalm 40:2b (NIV)</w:t>
      </w:r>
    </w:p>
    <w:p w14:paraId="2510F65A" w14:textId="77777777" w:rsidR="00B47A64" w:rsidRPr="00B47A64" w:rsidRDefault="00B47A64" w:rsidP="00B47A64">
      <w:pPr>
        <w:spacing w:line="276" w:lineRule="auto"/>
        <w:rPr>
          <w:rFonts w:ascii="Calibri" w:hAnsi="Calibri"/>
        </w:rPr>
      </w:pPr>
    </w:p>
    <w:p w14:paraId="16C7A434" w14:textId="77777777" w:rsidR="00B47A64" w:rsidRPr="00B47A64" w:rsidRDefault="00B47A64" w:rsidP="00B47A64">
      <w:pPr>
        <w:spacing w:line="276" w:lineRule="auto"/>
        <w:rPr>
          <w:rFonts w:ascii="Calibri" w:hAnsi="Calibri"/>
        </w:rPr>
      </w:pPr>
      <w:r w:rsidRPr="00B47A64">
        <w:rPr>
          <w:rFonts w:ascii="Calibri" w:hAnsi="Calibri"/>
        </w:rPr>
        <w:t>The Scriptures provide precedent: Look! I’m setting a stone in Zion, a cornerstone in the place of honor. Whoever trusts in this stone as a foundation will never have cause to regret it. 1 Peter 2:6 (MESS)</w:t>
      </w:r>
    </w:p>
    <w:p w14:paraId="03F319A3" w14:textId="77777777" w:rsidR="00B47A64" w:rsidRPr="00B47A64" w:rsidRDefault="00B47A64" w:rsidP="00B47A64">
      <w:pPr>
        <w:spacing w:line="276" w:lineRule="auto"/>
        <w:rPr>
          <w:rFonts w:ascii="Calibri" w:hAnsi="Calibri"/>
        </w:rPr>
      </w:pPr>
    </w:p>
    <w:p w14:paraId="202B4547" w14:textId="77777777" w:rsidR="00B47A64" w:rsidRPr="00B47A64" w:rsidRDefault="00B47A64" w:rsidP="00B47A64">
      <w:pPr>
        <w:spacing w:line="276" w:lineRule="auto"/>
        <w:rPr>
          <w:rFonts w:ascii="Calibri" w:hAnsi="Calibri"/>
        </w:rPr>
      </w:pPr>
      <w:r w:rsidRPr="00B47A64">
        <w:rPr>
          <w:rFonts w:ascii="Calibri" w:hAnsi="Calibri"/>
        </w:rPr>
        <w:t>The LORD is my rock, my fortress, and my savior; my God is my rock, in whom I find protection. He is my shield, the power that saves me, and my place of safety. Psalm 18:2 (NLT)</w:t>
      </w:r>
    </w:p>
    <w:p w14:paraId="370D7E13" w14:textId="77777777" w:rsidR="00B47A64" w:rsidRPr="00B47A64" w:rsidRDefault="00B47A64" w:rsidP="00B47A64">
      <w:pPr>
        <w:spacing w:line="276" w:lineRule="auto"/>
        <w:rPr>
          <w:rFonts w:ascii="Calibri" w:hAnsi="Calibri"/>
        </w:rPr>
      </w:pPr>
    </w:p>
    <w:p w14:paraId="1BAA6B1B" w14:textId="7C748718" w:rsidR="00B47A64" w:rsidRPr="00B47A64" w:rsidRDefault="00B5050E" w:rsidP="00B47A64">
      <w:pPr>
        <w:spacing w:line="276" w:lineRule="auto"/>
        <w:rPr>
          <w:rFonts w:ascii="Calibri" w:hAnsi="Calibri"/>
          <w:b/>
          <w:bCs/>
        </w:rPr>
      </w:pPr>
      <w:r>
        <w:rPr>
          <w:rFonts w:ascii="Calibri" w:hAnsi="Calibri"/>
          <w:b/>
          <w:bCs/>
        </w:rPr>
        <w:t>D</w:t>
      </w:r>
      <w:r w:rsidR="00B47A64" w:rsidRPr="00B47A64">
        <w:rPr>
          <w:rFonts w:ascii="Calibri" w:hAnsi="Calibri"/>
          <w:b/>
          <w:bCs/>
        </w:rPr>
        <w:t>. He Gives Me A New Song</w:t>
      </w:r>
    </w:p>
    <w:p w14:paraId="73DBBA3B" w14:textId="77777777" w:rsidR="00B47A64" w:rsidRPr="00B47A64" w:rsidRDefault="00B47A64" w:rsidP="00B47A64">
      <w:pPr>
        <w:spacing w:line="276" w:lineRule="auto"/>
        <w:rPr>
          <w:rFonts w:ascii="Calibri" w:hAnsi="Calibri"/>
        </w:rPr>
      </w:pPr>
    </w:p>
    <w:p w14:paraId="4F8457F4" w14:textId="77777777" w:rsidR="00B47A64" w:rsidRPr="00B47A64" w:rsidRDefault="00B47A64" w:rsidP="00B47A64">
      <w:pPr>
        <w:spacing w:line="276" w:lineRule="auto"/>
        <w:rPr>
          <w:rFonts w:ascii="Calibri" w:hAnsi="Calibri"/>
        </w:rPr>
      </w:pPr>
      <w:r w:rsidRPr="00B47A64">
        <w:rPr>
          <w:rFonts w:ascii="Calibri" w:hAnsi="Calibri"/>
        </w:rPr>
        <w:lastRenderedPageBreak/>
        <w:t>He put a new song in my mouth, a hymn of praise to our God. Many will see and fear the Lord and put their trust in him. Psalm 40:3 (NIV)</w:t>
      </w:r>
    </w:p>
    <w:p w14:paraId="12E548F9" w14:textId="5E2CDF9B" w:rsidR="009D7446" w:rsidRPr="00AA5ED6" w:rsidRDefault="009D7446" w:rsidP="009E4AB7">
      <w:pPr>
        <w:spacing w:line="276" w:lineRule="auto"/>
        <w:rPr>
          <w:rFonts w:ascii="Calibri" w:hAnsi="Calibri"/>
        </w:rPr>
      </w:pPr>
    </w:p>
    <w:sectPr w:rsidR="009D7446" w:rsidRPr="00AA5ED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1D8F7" w14:textId="77777777" w:rsidR="001D377C" w:rsidRDefault="001D377C">
      <w:r>
        <w:separator/>
      </w:r>
    </w:p>
  </w:endnote>
  <w:endnote w:type="continuationSeparator" w:id="0">
    <w:p w14:paraId="502BE3CF" w14:textId="77777777" w:rsidR="001D377C" w:rsidRDefault="001D377C">
      <w:r>
        <w:continuationSeparator/>
      </w:r>
    </w:p>
  </w:endnote>
  <w:endnote w:type="continuationNotice" w:id="1">
    <w:p w14:paraId="3252B8BF" w14:textId="77777777" w:rsidR="001D377C" w:rsidRDefault="001D37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5596D" w14:textId="77777777" w:rsidR="00521EF1" w:rsidRDefault="00521E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4B428984" w:rsidR="000D064C" w:rsidRPr="00E001F4" w:rsidRDefault="00A11D21" w:rsidP="00A11D21">
    <w:pPr>
      <w:pStyle w:val="Footer"/>
      <w:rPr>
        <w:rFonts w:ascii="Calibri" w:hAnsi="Calibri"/>
      </w:rPr>
    </w:pPr>
    <w:r>
      <w:rPr>
        <w:rFonts w:ascii="Calibri" w:hAnsi="Calibri"/>
        <w:b/>
        <w:bCs/>
      </w:rPr>
      <w:tab/>
    </w:r>
    <w:r w:rsidR="00B47A64">
      <w:rPr>
        <w:rFonts w:ascii="Calibri" w:hAnsi="Calibri"/>
        <w:b/>
        <w:bCs/>
      </w:rPr>
      <w:t>The Rock</w:t>
    </w:r>
    <w:r w:rsidR="000D064C" w:rsidRPr="00E001F4">
      <w:rPr>
        <w:rFonts w:ascii="Calibri" w:hAnsi="Calibri"/>
        <w:b/>
        <w:bCs/>
      </w:rPr>
      <w:t>—</w:t>
    </w:r>
    <w:r w:rsidR="00B47A64">
      <w:rPr>
        <w:rFonts w:ascii="Calibri" w:hAnsi="Calibri"/>
        <w:b/>
        <w:bCs/>
      </w:rPr>
      <w:t xml:space="preserve">My Foot Is </w:t>
    </w:r>
    <w:proofErr w:type="gramStart"/>
    <w:r w:rsidR="00B47A64">
      <w:rPr>
        <w:rFonts w:ascii="Calibri" w:hAnsi="Calibri"/>
        <w:b/>
        <w:bCs/>
      </w:rPr>
      <w:t>On</w:t>
    </w:r>
    <w:proofErr w:type="gramEnd"/>
    <w:r w:rsidR="00B47A64">
      <w:rPr>
        <w:rFonts w:ascii="Calibri" w:hAnsi="Calibri"/>
        <w:b/>
        <w:bCs/>
      </w:rPr>
      <w:t xml:space="preserve"> The Rock</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6C972" w14:textId="77777777" w:rsidR="00521EF1" w:rsidRDefault="00521E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E395A" w14:textId="77777777" w:rsidR="001D377C" w:rsidRDefault="001D377C">
      <w:r>
        <w:separator/>
      </w:r>
    </w:p>
  </w:footnote>
  <w:footnote w:type="continuationSeparator" w:id="0">
    <w:p w14:paraId="4DBDEEBE" w14:textId="77777777" w:rsidR="001D377C" w:rsidRDefault="001D377C">
      <w:r>
        <w:continuationSeparator/>
      </w:r>
    </w:p>
  </w:footnote>
  <w:footnote w:type="continuationNotice" w:id="1">
    <w:p w14:paraId="6FCDFC7B" w14:textId="77777777" w:rsidR="001D377C" w:rsidRDefault="001D37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gnword-docGUID" w:val="{72E68D70-2F0C-4244-8779-4C970D6EC2C8}"/>
    <w:docVar w:name="dgnword-eventsink" w:val="66079520"/>
  </w:docVars>
  <w:rsids>
    <w:rsidRoot w:val="00866B7A"/>
    <w:rsid w:val="00002C62"/>
    <w:rsid w:val="000058A9"/>
    <w:rsid w:val="000101D8"/>
    <w:rsid w:val="000122AD"/>
    <w:rsid w:val="00013A7D"/>
    <w:rsid w:val="00026902"/>
    <w:rsid w:val="00026CF2"/>
    <w:rsid w:val="000427BF"/>
    <w:rsid w:val="00045681"/>
    <w:rsid w:val="000529A4"/>
    <w:rsid w:val="000732B4"/>
    <w:rsid w:val="00082D3E"/>
    <w:rsid w:val="0008638E"/>
    <w:rsid w:val="00095757"/>
    <w:rsid w:val="000966E0"/>
    <w:rsid w:val="000A14EA"/>
    <w:rsid w:val="000B327E"/>
    <w:rsid w:val="000C27DD"/>
    <w:rsid w:val="000D064C"/>
    <w:rsid w:val="000D6515"/>
    <w:rsid w:val="000E5645"/>
    <w:rsid w:val="000F352B"/>
    <w:rsid w:val="000F3E99"/>
    <w:rsid w:val="000F78CC"/>
    <w:rsid w:val="00100E61"/>
    <w:rsid w:val="00101707"/>
    <w:rsid w:val="00115B54"/>
    <w:rsid w:val="001307E2"/>
    <w:rsid w:val="00134671"/>
    <w:rsid w:val="00135D5D"/>
    <w:rsid w:val="00144288"/>
    <w:rsid w:val="001461B1"/>
    <w:rsid w:val="001822A0"/>
    <w:rsid w:val="00185CA0"/>
    <w:rsid w:val="001903F1"/>
    <w:rsid w:val="001A2F4C"/>
    <w:rsid w:val="001A3BD3"/>
    <w:rsid w:val="001A4038"/>
    <w:rsid w:val="001C6DAF"/>
    <w:rsid w:val="001D377C"/>
    <w:rsid w:val="001E3993"/>
    <w:rsid w:val="001F2E97"/>
    <w:rsid w:val="001F736C"/>
    <w:rsid w:val="002252B6"/>
    <w:rsid w:val="002255D9"/>
    <w:rsid w:val="00236AB3"/>
    <w:rsid w:val="00255946"/>
    <w:rsid w:val="00256C5B"/>
    <w:rsid w:val="00274BB9"/>
    <w:rsid w:val="0028034F"/>
    <w:rsid w:val="00285843"/>
    <w:rsid w:val="00290511"/>
    <w:rsid w:val="002A27F0"/>
    <w:rsid w:val="002B71A4"/>
    <w:rsid w:val="002B7D3B"/>
    <w:rsid w:val="002B7DA4"/>
    <w:rsid w:val="002D3E02"/>
    <w:rsid w:val="002D6FF3"/>
    <w:rsid w:val="002E1AD4"/>
    <w:rsid w:val="002F3A62"/>
    <w:rsid w:val="002F6231"/>
    <w:rsid w:val="00313F0F"/>
    <w:rsid w:val="00313FBB"/>
    <w:rsid w:val="003259AC"/>
    <w:rsid w:val="00327235"/>
    <w:rsid w:val="003351DD"/>
    <w:rsid w:val="003360D2"/>
    <w:rsid w:val="0034188B"/>
    <w:rsid w:val="00346C31"/>
    <w:rsid w:val="003749C4"/>
    <w:rsid w:val="00386B56"/>
    <w:rsid w:val="00394E73"/>
    <w:rsid w:val="00397EA2"/>
    <w:rsid w:val="003B4BBB"/>
    <w:rsid w:val="003D2E36"/>
    <w:rsid w:val="003E0C7C"/>
    <w:rsid w:val="003E3313"/>
    <w:rsid w:val="003E6080"/>
    <w:rsid w:val="003F23DC"/>
    <w:rsid w:val="003F6FC6"/>
    <w:rsid w:val="00403663"/>
    <w:rsid w:val="00404A59"/>
    <w:rsid w:val="0042042A"/>
    <w:rsid w:val="00421DF5"/>
    <w:rsid w:val="00423B74"/>
    <w:rsid w:val="00427806"/>
    <w:rsid w:val="00436846"/>
    <w:rsid w:val="00440449"/>
    <w:rsid w:val="00442464"/>
    <w:rsid w:val="00447886"/>
    <w:rsid w:val="004511A1"/>
    <w:rsid w:val="004816A2"/>
    <w:rsid w:val="004A349B"/>
    <w:rsid w:val="004A73C5"/>
    <w:rsid w:val="004B25B5"/>
    <w:rsid w:val="004C3050"/>
    <w:rsid w:val="004C5E5A"/>
    <w:rsid w:val="004D1C32"/>
    <w:rsid w:val="004E0A93"/>
    <w:rsid w:val="004E7372"/>
    <w:rsid w:val="00504A84"/>
    <w:rsid w:val="005135BB"/>
    <w:rsid w:val="00514E43"/>
    <w:rsid w:val="00521EF1"/>
    <w:rsid w:val="005250E7"/>
    <w:rsid w:val="00554E4A"/>
    <w:rsid w:val="0057422B"/>
    <w:rsid w:val="00582FFE"/>
    <w:rsid w:val="00585F84"/>
    <w:rsid w:val="005922EB"/>
    <w:rsid w:val="005B2103"/>
    <w:rsid w:val="005B43AA"/>
    <w:rsid w:val="005B5A7B"/>
    <w:rsid w:val="005C25AD"/>
    <w:rsid w:val="005D45B6"/>
    <w:rsid w:val="005E1B8C"/>
    <w:rsid w:val="005E3D64"/>
    <w:rsid w:val="005E7A87"/>
    <w:rsid w:val="0062720A"/>
    <w:rsid w:val="00631CBE"/>
    <w:rsid w:val="006652C7"/>
    <w:rsid w:val="006666D7"/>
    <w:rsid w:val="00672F9E"/>
    <w:rsid w:val="00676E96"/>
    <w:rsid w:val="006A24A7"/>
    <w:rsid w:val="006A6FCB"/>
    <w:rsid w:val="006B7862"/>
    <w:rsid w:val="006C4559"/>
    <w:rsid w:val="006D24DF"/>
    <w:rsid w:val="006D3136"/>
    <w:rsid w:val="006D3F80"/>
    <w:rsid w:val="006D5364"/>
    <w:rsid w:val="006E4F39"/>
    <w:rsid w:val="006E77E6"/>
    <w:rsid w:val="00702914"/>
    <w:rsid w:val="00714D81"/>
    <w:rsid w:val="007630E7"/>
    <w:rsid w:val="00791189"/>
    <w:rsid w:val="007960BA"/>
    <w:rsid w:val="007A6325"/>
    <w:rsid w:val="007C5C95"/>
    <w:rsid w:val="007E1319"/>
    <w:rsid w:val="007F5E3F"/>
    <w:rsid w:val="008073BF"/>
    <w:rsid w:val="008356BD"/>
    <w:rsid w:val="0084063F"/>
    <w:rsid w:val="00861BBA"/>
    <w:rsid w:val="00866B7A"/>
    <w:rsid w:val="00870C4A"/>
    <w:rsid w:val="00872B1A"/>
    <w:rsid w:val="00873D30"/>
    <w:rsid w:val="00890144"/>
    <w:rsid w:val="00894E92"/>
    <w:rsid w:val="00895E2E"/>
    <w:rsid w:val="008B653B"/>
    <w:rsid w:val="008C653F"/>
    <w:rsid w:val="008D3643"/>
    <w:rsid w:val="00907C7C"/>
    <w:rsid w:val="0091120A"/>
    <w:rsid w:val="00911AC1"/>
    <w:rsid w:val="00915AB5"/>
    <w:rsid w:val="009175B4"/>
    <w:rsid w:val="00923C10"/>
    <w:rsid w:val="00937628"/>
    <w:rsid w:val="009417A7"/>
    <w:rsid w:val="00951E3F"/>
    <w:rsid w:val="00956D2C"/>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11D21"/>
    <w:rsid w:val="00A135F2"/>
    <w:rsid w:val="00A43A90"/>
    <w:rsid w:val="00A51274"/>
    <w:rsid w:val="00A51B63"/>
    <w:rsid w:val="00A64FC4"/>
    <w:rsid w:val="00A83591"/>
    <w:rsid w:val="00A93495"/>
    <w:rsid w:val="00AA5ED6"/>
    <w:rsid w:val="00AB12C5"/>
    <w:rsid w:val="00AC1B83"/>
    <w:rsid w:val="00AF468A"/>
    <w:rsid w:val="00B03B8B"/>
    <w:rsid w:val="00B10327"/>
    <w:rsid w:val="00B158DB"/>
    <w:rsid w:val="00B3092B"/>
    <w:rsid w:val="00B40364"/>
    <w:rsid w:val="00B47A64"/>
    <w:rsid w:val="00B5050E"/>
    <w:rsid w:val="00B56A4D"/>
    <w:rsid w:val="00B604D0"/>
    <w:rsid w:val="00B92770"/>
    <w:rsid w:val="00B940D4"/>
    <w:rsid w:val="00BA7A74"/>
    <w:rsid w:val="00BC10B4"/>
    <w:rsid w:val="00BD145D"/>
    <w:rsid w:val="00BD21E1"/>
    <w:rsid w:val="00BD63AF"/>
    <w:rsid w:val="00BE35BE"/>
    <w:rsid w:val="00BF7F06"/>
    <w:rsid w:val="00C01D01"/>
    <w:rsid w:val="00C133CA"/>
    <w:rsid w:val="00C21AF8"/>
    <w:rsid w:val="00C251B8"/>
    <w:rsid w:val="00C64E5E"/>
    <w:rsid w:val="00C67DA9"/>
    <w:rsid w:val="00C80B1C"/>
    <w:rsid w:val="00C86674"/>
    <w:rsid w:val="00CB2F64"/>
    <w:rsid w:val="00CC7FC1"/>
    <w:rsid w:val="00CD108B"/>
    <w:rsid w:val="00CE52CA"/>
    <w:rsid w:val="00CE6359"/>
    <w:rsid w:val="00CF45D3"/>
    <w:rsid w:val="00CF7248"/>
    <w:rsid w:val="00D17448"/>
    <w:rsid w:val="00D2027F"/>
    <w:rsid w:val="00D21495"/>
    <w:rsid w:val="00D220DB"/>
    <w:rsid w:val="00D22877"/>
    <w:rsid w:val="00D22EE5"/>
    <w:rsid w:val="00D3614E"/>
    <w:rsid w:val="00D44685"/>
    <w:rsid w:val="00D6624D"/>
    <w:rsid w:val="00D80D10"/>
    <w:rsid w:val="00D86340"/>
    <w:rsid w:val="00D91F73"/>
    <w:rsid w:val="00D92F29"/>
    <w:rsid w:val="00DA0349"/>
    <w:rsid w:val="00DA7996"/>
    <w:rsid w:val="00DB7063"/>
    <w:rsid w:val="00DC3E39"/>
    <w:rsid w:val="00DD197D"/>
    <w:rsid w:val="00DD2573"/>
    <w:rsid w:val="00DE0F70"/>
    <w:rsid w:val="00DE70E9"/>
    <w:rsid w:val="00DF09E4"/>
    <w:rsid w:val="00DF33A8"/>
    <w:rsid w:val="00DF3AF6"/>
    <w:rsid w:val="00DF7B5B"/>
    <w:rsid w:val="00E001F4"/>
    <w:rsid w:val="00E01194"/>
    <w:rsid w:val="00E34A7C"/>
    <w:rsid w:val="00E53191"/>
    <w:rsid w:val="00E56D30"/>
    <w:rsid w:val="00E64AE0"/>
    <w:rsid w:val="00E667AB"/>
    <w:rsid w:val="00E75A9B"/>
    <w:rsid w:val="00E91EAD"/>
    <w:rsid w:val="00ED0AA7"/>
    <w:rsid w:val="00EF1491"/>
    <w:rsid w:val="00EF1DC2"/>
    <w:rsid w:val="00F07ABA"/>
    <w:rsid w:val="00F110E3"/>
    <w:rsid w:val="00F152F0"/>
    <w:rsid w:val="00F31FAF"/>
    <w:rsid w:val="00F3234E"/>
    <w:rsid w:val="00F36CB1"/>
    <w:rsid w:val="00F37FD7"/>
    <w:rsid w:val="00F417EF"/>
    <w:rsid w:val="00F47752"/>
    <w:rsid w:val="00F60107"/>
    <w:rsid w:val="00F81C0F"/>
    <w:rsid w:val="00F9296D"/>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cuments/TYS/Clients%20Word%20Files/Ryan%20Heller/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80</TotalTime>
  <Pages>14</Pages>
  <Words>4214</Words>
  <Characters>24025</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28183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4</cp:revision>
  <cp:lastPrinted>2022-12-07T18:00:00Z</cp:lastPrinted>
  <dcterms:created xsi:type="dcterms:W3CDTF">2023-01-08T03:39:00Z</dcterms:created>
  <dcterms:modified xsi:type="dcterms:W3CDTF">2023-01-17T19:47:00Z</dcterms:modified>
  <cp:category/>
</cp:coreProperties>
</file>